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893" w:rsidRDefault="00C80893">
      <w:pPr>
        <w:autoSpaceDE w:val="0"/>
        <w:autoSpaceDN w:val="0"/>
        <w:spacing w:after="78" w:line="220" w:lineRule="exact"/>
      </w:pPr>
    </w:p>
    <w:p w:rsidR="00C80893" w:rsidRPr="008D0AB3" w:rsidRDefault="00D66873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C80893" w:rsidRPr="008D0AB3" w:rsidRDefault="00D66873">
      <w:pPr>
        <w:autoSpaceDE w:val="0"/>
        <w:autoSpaceDN w:val="0"/>
        <w:spacing w:before="670" w:after="0" w:line="230" w:lineRule="auto"/>
        <w:ind w:left="2286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Татарстан</w:t>
      </w:r>
    </w:p>
    <w:p w:rsidR="00C80893" w:rsidRPr="008D0AB3" w:rsidRDefault="00D66873">
      <w:pPr>
        <w:autoSpaceDE w:val="0"/>
        <w:autoSpaceDN w:val="0"/>
        <w:spacing w:before="670" w:after="0" w:line="230" w:lineRule="auto"/>
        <w:ind w:left="2088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Управление образования Исполнительного комитета г.Казани</w:t>
      </w:r>
    </w:p>
    <w:p w:rsidR="00C80893" w:rsidRDefault="00D66873">
      <w:pPr>
        <w:autoSpaceDE w:val="0"/>
        <w:autoSpaceDN w:val="0"/>
        <w:spacing w:before="670" w:after="1376" w:line="230" w:lineRule="auto"/>
        <w:ind w:right="3424"/>
        <w:jc w:val="right"/>
      </w:pPr>
      <w:r>
        <w:rPr>
          <w:rFonts w:ascii="Times New Roman" w:eastAsia="Times New Roman" w:hAnsi="Times New Roman"/>
          <w:color w:val="000000"/>
          <w:sz w:val="24"/>
        </w:rPr>
        <w:t>МБОУ "Школа №47"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22"/>
        <w:gridCol w:w="3960"/>
        <w:gridCol w:w="3200"/>
      </w:tblGrid>
      <w:tr w:rsidR="00C80893">
        <w:trPr>
          <w:trHeight w:hRule="exact" w:val="274"/>
        </w:trPr>
        <w:tc>
          <w:tcPr>
            <w:tcW w:w="2622" w:type="dxa"/>
            <w:tcMar>
              <w:left w:w="0" w:type="dxa"/>
              <w:right w:w="0" w:type="dxa"/>
            </w:tcMar>
          </w:tcPr>
          <w:p w:rsidR="00C80893" w:rsidRDefault="00D66873">
            <w:pPr>
              <w:autoSpaceDE w:val="0"/>
              <w:autoSpaceDN w:val="0"/>
              <w:spacing w:before="4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960" w:type="dxa"/>
            <w:tcMar>
              <w:left w:w="0" w:type="dxa"/>
              <w:right w:w="0" w:type="dxa"/>
            </w:tcMar>
          </w:tcPr>
          <w:p w:rsidR="00C80893" w:rsidRDefault="00D66873">
            <w:pPr>
              <w:autoSpaceDE w:val="0"/>
              <w:autoSpaceDN w:val="0"/>
              <w:spacing w:before="48" w:after="0" w:line="230" w:lineRule="auto"/>
              <w:ind w:left="89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200" w:type="dxa"/>
            <w:tcMar>
              <w:left w:w="0" w:type="dxa"/>
              <w:right w:w="0" w:type="dxa"/>
            </w:tcMar>
          </w:tcPr>
          <w:p w:rsidR="00C80893" w:rsidRDefault="00D66873">
            <w:pPr>
              <w:autoSpaceDE w:val="0"/>
              <w:autoSpaceDN w:val="0"/>
              <w:spacing w:before="48" w:after="0" w:line="230" w:lineRule="auto"/>
              <w:ind w:left="4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C80893">
        <w:trPr>
          <w:trHeight w:hRule="exact" w:val="276"/>
        </w:trPr>
        <w:tc>
          <w:tcPr>
            <w:tcW w:w="2622" w:type="dxa"/>
            <w:tcMar>
              <w:left w:w="0" w:type="dxa"/>
              <w:right w:w="0" w:type="dxa"/>
            </w:tcMar>
          </w:tcPr>
          <w:p w:rsidR="00C80893" w:rsidRDefault="00D66873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На заседании ШМО</w:t>
            </w:r>
          </w:p>
        </w:tc>
        <w:tc>
          <w:tcPr>
            <w:tcW w:w="3960" w:type="dxa"/>
            <w:tcMar>
              <w:left w:w="0" w:type="dxa"/>
              <w:right w:w="0" w:type="dxa"/>
            </w:tcMar>
          </w:tcPr>
          <w:p w:rsidR="00C80893" w:rsidRDefault="00D66873">
            <w:pPr>
              <w:autoSpaceDE w:val="0"/>
              <w:autoSpaceDN w:val="0"/>
              <w:spacing w:after="0" w:line="230" w:lineRule="auto"/>
              <w:ind w:left="89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Заместитель директора по УР </w:t>
            </w:r>
          </w:p>
        </w:tc>
        <w:tc>
          <w:tcPr>
            <w:tcW w:w="3200" w:type="dxa"/>
            <w:tcMar>
              <w:left w:w="0" w:type="dxa"/>
              <w:right w:w="0" w:type="dxa"/>
            </w:tcMar>
          </w:tcPr>
          <w:p w:rsidR="00C80893" w:rsidRDefault="00D66873">
            <w:pPr>
              <w:autoSpaceDE w:val="0"/>
              <w:autoSpaceDN w:val="0"/>
              <w:spacing w:after="0" w:line="230" w:lineRule="auto"/>
              <w:ind w:left="4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 МБОУ "Школа №47"</w:t>
            </w:r>
          </w:p>
        </w:tc>
      </w:tr>
    </w:tbl>
    <w:p w:rsidR="00C80893" w:rsidRDefault="00C80893">
      <w:pPr>
        <w:autoSpaceDE w:val="0"/>
        <w:autoSpaceDN w:val="0"/>
        <w:spacing w:after="0" w:line="6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02"/>
        <w:gridCol w:w="3420"/>
        <w:gridCol w:w="3180"/>
      </w:tblGrid>
      <w:tr w:rsidR="00C80893">
        <w:trPr>
          <w:trHeight w:hRule="exact" w:val="362"/>
        </w:trPr>
        <w:tc>
          <w:tcPr>
            <w:tcW w:w="3202" w:type="dxa"/>
            <w:tcMar>
              <w:left w:w="0" w:type="dxa"/>
              <w:right w:w="0" w:type="dxa"/>
            </w:tcMar>
          </w:tcPr>
          <w:p w:rsidR="00C80893" w:rsidRDefault="00D66873">
            <w:pPr>
              <w:autoSpaceDE w:val="0"/>
              <w:autoSpaceDN w:val="0"/>
              <w:spacing w:before="6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______________Шангараева Г.Н.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C80893" w:rsidRDefault="00D66873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______________Зиннатова З.В.</w:t>
            </w:r>
          </w:p>
        </w:tc>
        <w:tc>
          <w:tcPr>
            <w:tcW w:w="3180" w:type="dxa"/>
            <w:tcMar>
              <w:left w:w="0" w:type="dxa"/>
              <w:right w:w="0" w:type="dxa"/>
            </w:tcMar>
          </w:tcPr>
          <w:p w:rsidR="00C80893" w:rsidRDefault="00D66873">
            <w:pPr>
              <w:autoSpaceDE w:val="0"/>
              <w:autoSpaceDN w:val="0"/>
              <w:spacing w:before="60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______________Афонский А.В.</w:t>
            </w:r>
          </w:p>
        </w:tc>
      </w:tr>
      <w:tr w:rsidR="00C80893">
        <w:trPr>
          <w:trHeight w:hRule="exact" w:val="420"/>
        </w:trPr>
        <w:tc>
          <w:tcPr>
            <w:tcW w:w="3202" w:type="dxa"/>
            <w:tcMar>
              <w:left w:w="0" w:type="dxa"/>
              <w:right w:w="0" w:type="dxa"/>
            </w:tcMar>
          </w:tcPr>
          <w:p w:rsidR="00C80893" w:rsidRDefault="008D0AB3">
            <w:pPr>
              <w:autoSpaceDE w:val="0"/>
              <w:autoSpaceDN w:val="0"/>
              <w:spacing w:before="10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C80893" w:rsidRDefault="00D66873">
            <w:pPr>
              <w:autoSpaceDE w:val="0"/>
              <w:autoSpaceDN w:val="0"/>
              <w:spacing w:before="106" w:after="0" w:line="230" w:lineRule="auto"/>
              <w:ind w:left="31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180" w:type="dxa"/>
            <w:tcMar>
              <w:left w:w="0" w:type="dxa"/>
              <w:right w:w="0" w:type="dxa"/>
            </w:tcMar>
          </w:tcPr>
          <w:p w:rsidR="00C80893" w:rsidRDefault="008D0AB3">
            <w:pPr>
              <w:autoSpaceDE w:val="0"/>
              <w:autoSpaceDN w:val="0"/>
              <w:spacing w:before="106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 №</w:t>
            </w:r>
          </w:p>
        </w:tc>
      </w:tr>
      <w:tr w:rsidR="00C80893">
        <w:trPr>
          <w:trHeight w:hRule="exact" w:val="380"/>
        </w:trPr>
        <w:tc>
          <w:tcPr>
            <w:tcW w:w="3202" w:type="dxa"/>
            <w:tcMar>
              <w:left w:w="0" w:type="dxa"/>
              <w:right w:w="0" w:type="dxa"/>
            </w:tcMar>
          </w:tcPr>
          <w:p w:rsidR="00C80893" w:rsidRDefault="00D66873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"26" 08</w:t>
            </w:r>
            <w:r w:rsidR="008D0AB3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</w:t>
            </w:r>
            <w:r w:rsidR="008D0AB3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202</w:t>
            </w:r>
            <w:r w:rsidR="008D0AB3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г.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C80893" w:rsidRDefault="008D0AB3">
            <w:pPr>
              <w:autoSpaceDE w:val="0"/>
              <w:autoSpaceDN w:val="0"/>
              <w:spacing w:before="94" w:after="0" w:line="230" w:lineRule="auto"/>
              <w:ind w:left="31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 08  202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3</w:t>
            </w:r>
            <w:r w:rsidR="00D66873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г.</w:t>
            </w:r>
          </w:p>
        </w:tc>
        <w:tc>
          <w:tcPr>
            <w:tcW w:w="3180" w:type="dxa"/>
            <w:tcMar>
              <w:left w:w="0" w:type="dxa"/>
              <w:right w:w="0" w:type="dxa"/>
            </w:tcMar>
          </w:tcPr>
          <w:p w:rsidR="00C80893" w:rsidRDefault="008D0AB3">
            <w:pPr>
              <w:autoSpaceDE w:val="0"/>
              <w:autoSpaceDN w:val="0"/>
              <w:spacing w:before="94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29</w:t>
            </w:r>
            <w:r w:rsidR="00D66873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 08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2023</w:t>
            </w:r>
            <w:r w:rsidR="00D66873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г.</w:t>
            </w:r>
          </w:p>
        </w:tc>
      </w:tr>
    </w:tbl>
    <w:p w:rsidR="00C80893" w:rsidRDefault="00D66873">
      <w:pPr>
        <w:autoSpaceDE w:val="0"/>
        <w:autoSpaceDN w:val="0"/>
        <w:spacing w:before="978" w:after="0" w:line="230" w:lineRule="auto"/>
        <w:ind w:right="3174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РАБОЧАЯ ПРОГРАММА</w:t>
      </w:r>
    </w:p>
    <w:p w:rsidR="00C80893" w:rsidRDefault="00D66873">
      <w:pPr>
        <w:autoSpaceDE w:val="0"/>
        <w:autoSpaceDN w:val="0"/>
        <w:spacing w:before="310" w:after="0" w:line="230" w:lineRule="auto"/>
        <w:ind w:right="2096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НАЧАЛЬНОГО ОБЩЕГО ОБРАЗОВАНИЯ</w:t>
      </w:r>
    </w:p>
    <w:p w:rsidR="00C80893" w:rsidRDefault="00C80893">
      <w:pPr>
        <w:autoSpaceDE w:val="0"/>
        <w:autoSpaceDN w:val="0"/>
        <w:spacing w:before="310" w:after="0" w:line="230" w:lineRule="auto"/>
        <w:ind w:right="3946"/>
        <w:jc w:val="right"/>
      </w:pPr>
    </w:p>
    <w:p w:rsidR="00C80893" w:rsidRPr="008D0AB3" w:rsidRDefault="00D66873">
      <w:pPr>
        <w:autoSpaceDE w:val="0"/>
        <w:autoSpaceDN w:val="0"/>
        <w:spacing w:before="670" w:after="0" w:line="230" w:lineRule="auto"/>
        <w:ind w:right="3468"/>
        <w:jc w:val="right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Учебного предмета</w:t>
      </w:r>
    </w:p>
    <w:p w:rsidR="00C80893" w:rsidRPr="008D0AB3" w:rsidRDefault="00D66873">
      <w:pPr>
        <w:autoSpaceDE w:val="0"/>
        <w:autoSpaceDN w:val="0"/>
        <w:spacing w:before="70" w:after="0" w:line="230" w:lineRule="auto"/>
        <w:ind w:right="2766"/>
        <w:jc w:val="right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>«РОДНОЙ ЯЗЫК (РУССКИЙ)»</w:t>
      </w:r>
    </w:p>
    <w:p w:rsidR="00C80893" w:rsidRPr="008D0AB3" w:rsidRDefault="00D66873">
      <w:pPr>
        <w:autoSpaceDE w:val="0"/>
        <w:autoSpaceDN w:val="0"/>
        <w:spacing w:before="672" w:after="0" w:line="230" w:lineRule="auto"/>
        <w:ind w:right="2068"/>
        <w:jc w:val="right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(для 1-4 классов образовательных организаций)</w:t>
      </w:r>
    </w:p>
    <w:p w:rsidR="00C80893" w:rsidRPr="008D0AB3" w:rsidRDefault="00C80893">
      <w:pPr>
        <w:rPr>
          <w:lang w:val="ru-RU"/>
        </w:rPr>
        <w:sectPr w:rsidR="00C80893" w:rsidRPr="008D0AB3">
          <w:pgSz w:w="11900" w:h="16840"/>
          <w:pgMar w:top="298" w:right="1346" w:bottom="1440" w:left="738" w:header="720" w:footer="720" w:gutter="0"/>
          <w:cols w:space="720" w:equalWidth="0">
            <w:col w:w="9816" w:space="0"/>
          </w:cols>
          <w:docGrid w:linePitch="360"/>
        </w:sectPr>
      </w:pPr>
    </w:p>
    <w:p w:rsidR="00C80893" w:rsidRPr="008D0AB3" w:rsidRDefault="00C80893">
      <w:pPr>
        <w:autoSpaceDE w:val="0"/>
        <w:autoSpaceDN w:val="0"/>
        <w:spacing w:after="438" w:line="220" w:lineRule="exact"/>
        <w:rPr>
          <w:lang w:val="ru-RU"/>
        </w:rPr>
      </w:pPr>
    </w:p>
    <w:p w:rsidR="00C80893" w:rsidRPr="008D0AB3" w:rsidRDefault="008D0AB3">
      <w:pPr>
        <w:autoSpaceDE w:val="0"/>
        <w:autoSpaceDN w:val="0"/>
        <w:spacing w:after="0" w:line="230" w:lineRule="auto"/>
        <w:ind w:right="3720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г. Казань 2023</w:t>
      </w:r>
    </w:p>
    <w:p w:rsidR="00C80893" w:rsidRPr="008D0AB3" w:rsidRDefault="00C80893">
      <w:pPr>
        <w:rPr>
          <w:lang w:val="ru-RU"/>
        </w:rPr>
        <w:sectPr w:rsidR="00C80893" w:rsidRPr="008D0AB3">
          <w:pgSz w:w="11900" w:h="16840"/>
          <w:pgMar w:top="65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C80893" w:rsidRPr="008D0AB3" w:rsidRDefault="00C80893">
      <w:pPr>
        <w:autoSpaceDE w:val="0"/>
        <w:autoSpaceDN w:val="0"/>
        <w:spacing w:after="216" w:line="220" w:lineRule="exact"/>
        <w:rPr>
          <w:lang w:val="ru-RU"/>
        </w:rPr>
      </w:pPr>
    </w:p>
    <w:p w:rsidR="00C80893" w:rsidRPr="008D0AB3" w:rsidRDefault="00D66873">
      <w:pPr>
        <w:autoSpaceDE w:val="0"/>
        <w:autoSpaceDN w:val="0"/>
        <w:spacing w:after="0" w:line="230" w:lineRule="auto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C80893" w:rsidRPr="008D0AB3" w:rsidRDefault="00D66873">
      <w:pPr>
        <w:autoSpaceDE w:val="0"/>
        <w:autoSpaceDN w:val="0"/>
        <w:spacing w:before="346" w:after="0" w:line="286" w:lineRule="auto"/>
        <w:ind w:firstLine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 родному  языку  (русскому) на уровне начального общего образования подготовлена на основе Федерального государственного образовательного стандарта начального общего образования (Приказ Министерства просвещения Российской Федерации от 31.05.2021 г.  №286 «Об утверждении федерального государственного образовательного стандарта начального общего образования», зарегистрирован  Министерством  юстиции  Российской  Федерации 05.07.2021 г. № 64100), Концепции преподавания  русского языка и литературы в Российской Федерации (утверждена распоряжением Правительства Российской Федерации от 9 апреля 2016 г. № 637-р), а также ориентирована на целевые приоритеты, сформулированные в Примерной программе 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воспитания. </w:t>
      </w:r>
    </w:p>
    <w:p w:rsidR="00C80893" w:rsidRPr="008D0AB3" w:rsidRDefault="00D66873">
      <w:pPr>
        <w:autoSpaceDE w:val="0"/>
        <w:autoSpaceDN w:val="0"/>
        <w:spacing w:before="264" w:after="0" w:line="230" w:lineRule="auto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«РОДНОЙ ЯЗЫК (РУССКИЙ)»</w:t>
      </w:r>
    </w:p>
    <w:p w:rsidR="00C80893" w:rsidRPr="008D0AB3" w:rsidRDefault="00D66873">
      <w:pPr>
        <w:autoSpaceDE w:val="0"/>
        <w:autoSpaceDN w:val="0"/>
        <w:spacing w:before="166" w:after="0" w:line="281" w:lineRule="auto"/>
        <w:ind w:firstLine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требований, заданных Федеральным 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государственным образовательным стандартом начального общего образования к предметной области«Родной язык и литературное чтение на родном языке». Программа ориентирована на сопровождение и поддержку курса русского языка, входящего в предметную область «Русский язык и литературное чтение». </w:t>
      </w:r>
    </w:p>
    <w:p w:rsidR="00C80893" w:rsidRPr="008D0AB3" w:rsidRDefault="00D66873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предмета «Родной язык (русский)» направлено на удовлетворение потребности обучающихся в изучении родного языка как инструмента познания национальной культуры и самореализации в ней. Учебный предмет «Родной язык (русский)» не ущемляет права тех 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обучающихся, которые изучают иные (не русский) родные языки, поэтому учебное время, отведённое на изучение данной дисциплины, не может рассматриваться как время для углублённого изучения основного курса.</w:t>
      </w:r>
    </w:p>
    <w:p w:rsidR="00C80893" w:rsidRPr="008D0AB3" w:rsidRDefault="00D66873">
      <w:pPr>
        <w:autoSpaceDE w:val="0"/>
        <w:autoSpaceDN w:val="0"/>
        <w:spacing w:before="70" w:after="0" w:line="283" w:lineRule="auto"/>
        <w:ind w:right="144" w:firstLine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содержании предмета «Родной язык (русский)» предусматривается расширение сведений, имеющих отношение  не  к  внутреннему  системному  устройству  языка,  а к вопросам реализации языковой системы в речи‚ внешней стороне существования языка: к многообразным связям русского языка с цивилизацией и культурой, государством и обществом Программа учебного предмета отражает социокультурный контекст существования русского  языка,  в  частности те языковые аспекты, которые обнаруживают прямую, непосредственную культурно-историческую 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обусловленность.</w:t>
      </w:r>
    </w:p>
    <w:p w:rsidR="00C80893" w:rsidRPr="008D0AB3" w:rsidRDefault="00D66873">
      <w:pPr>
        <w:autoSpaceDE w:val="0"/>
        <w:autoSpaceDN w:val="0"/>
        <w:spacing w:before="72" w:after="0" w:line="286" w:lineRule="auto"/>
        <w:ind w:firstLine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Содержание курса направлено на формирование представлений о языке как живом, развивающемся явлении, о диалектическом противоречии подвижности и стабильности как одной из основных характеристик литературного языка. Как курс, имеющий частный характер, школьный курс русского родного языка опирается на содержание основного курса, представленного в образовательной области«Русский язык и литературное чтение», сопровождает и поддерживает его. Основные содержательные линии настоящей программы соотносятся с основными содержательными линиями основного курса русского языка в начальной школе, но не дублируют их и имеют преимущественно практико-ориентированный характер.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>Задачами</w:t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 данного курса являются: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совершенствование у младших школьников как носителей языка способности ориентироваться в пространстве языка и речи, развитие языковой интуиции;   изучение   исторических   фактов развития   языка;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расширение представлений о различных методах познания языка (учебное лингвистическое мини-исследование, проект, наблюдение, анализ и т. п.); включение учащихся в практическую речевую</w:t>
      </w:r>
    </w:p>
    <w:p w:rsidR="00C80893" w:rsidRPr="008D0AB3" w:rsidRDefault="00C80893">
      <w:pPr>
        <w:rPr>
          <w:lang w:val="ru-RU"/>
        </w:rPr>
        <w:sectPr w:rsidR="00C80893" w:rsidRPr="008D0AB3">
          <w:pgSz w:w="11900" w:h="16840"/>
          <w:pgMar w:top="436" w:right="650" w:bottom="34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80893" w:rsidRPr="008D0AB3" w:rsidRDefault="00C80893">
      <w:pPr>
        <w:autoSpaceDE w:val="0"/>
        <w:autoSpaceDN w:val="0"/>
        <w:spacing w:after="66" w:line="220" w:lineRule="exact"/>
        <w:rPr>
          <w:lang w:val="ru-RU"/>
        </w:rPr>
      </w:pPr>
    </w:p>
    <w:p w:rsidR="00C80893" w:rsidRPr="008D0AB3" w:rsidRDefault="00D66873">
      <w:pPr>
        <w:autoSpaceDE w:val="0"/>
        <w:autoSpaceDN w:val="0"/>
        <w:spacing w:after="0" w:line="230" w:lineRule="auto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деятельность.</w:t>
      </w:r>
    </w:p>
    <w:p w:rsidR="00C80893" w:rsidRPr="008D0AB3" w:rsidRDefault="00D66873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этим в программе выделяются три блока. Первый блок — «Русский язык: прошлое и настоящее» —включает содержание, обеспечивающее расширение знаний об истории русского языка, о происхождении слов, об изменениях значений общеупотребительных слов. Данный блок содержит сведения о взаимосвязи языка и истории, языка и культуры народа, сведения о 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национально-культурной специфике русского языка, об общем и специфическом в языках и культурах русского и других народов России и мира. </w:t>
      </w:r>
    </w:p>
    <w:p w:rsidR="00C80893" w:rsidRPr="008D0AB3" w:rsidRDefault="00D66873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Второй блок — «Язык в действии» — включает содержание, обеспечивающее наблюдение за употреблением языковых единиц, развитие базовых умений и навыков использования языковых единиц в учебных и практических ситуациях; формирование первоначальных представлений о нормах современного русского литературного языка, развитие потребности обращаться к нормативным словарям современного русского литературного языка и совершенствование умений пользоваться словарями. Данный блок ориентирован на практическое овладение культурой речи: практическое освоение норм современного русского литературного языка (в рамках изученного); развитие ответственного и осознанного отношения к использованию русского языка во всех сферах жизни. </w:t>
      </w:r>
    </w:p>
    <w:p w:rsidR="00C80893" w:rsidRPr="008D0AB3" w:rsidRDefault="00D66873">
      <w:pPr>
        <w:autoSpaceDE w:val="0"/>
        <w:autoSpaceDN w:val="0"/>
        <w:spacing w:before="70" w:after="0" w:line="283" w:lineRule="auto"/>
        <w:ind w:right="144" w:firstLine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Третий блок — «Секреты речи и текста» — связан с совершенствованием четырёх видов речевой деятельности в их взаимосвязи, развитием коммуникативных навыков младших школьников (умениями определять цели общения, адекватно участвовать в речевом общении); расширением практики применения правил речевого этикета. Одним из ведущих содержательных центров данного блока является работа с текстами: развитие умений понимать, анализировать предлагаемые тексты и создавать собственные тексты разных функционально-смысловых типов, жанров, стилистической принадлежности.</w:t>
      </w:r>
    </w:p>
    <w:p w:rsidR="00C80893" w:rsidRPr="008D0AB3" w:rsidRDefault="00D66873">
      <w:pPr>
        <w:autoSpaceDE w:val="0"/>
        <w:autoSpaceDN w:val="0"/>
        <w:spacing w:before="262" w:after="0" w:line="230" w:lineRule="auto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«РОДНОЙ ЯЗЫК (РУССКИЙ)»</w:t>
      </w:r>
    </w:p>
    <w:p w:rsidR="00C80893" w:rsidRPr="008D0AB3" w:rsidRDefault="00D66873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Целями </w:t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изучения русского родного языка являются:</w:t>
      </w:r>
    </w:p>
    <w:p w:rsidR="00C80893" w:rsidRPr="008D0AB3" w:rsidRDefault="00D66873">
      <w:pPr>
        <w:autoSpaceDE w:val="0"/>
        <w:autoSpaceDN w:val="0"/>
        <w:spacing w:before="178" w:after="0" w:line="281" w:lineRule="auto"/>
        <w:ind w:left="420" w:right="288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русского языка как одной из главных духовно-нравственных ценностей русского народа; понимание значения родного языка для освоения и укрепления культуры и традиций своего народа, осознание национального своеобразия русского языка; формирование 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познавательного интереса к родному языку и желания его изучать, любви, уважительного отношения к русскому языку, а через него — к родной культуре;</w:t>
      </w:r>
    </w:p>
    <w:p w:rsidR="00C80893" w:rsidRPr="008D0AB3" w:rsidRDefault="00D66873">
      <w:pPr>
        <w:autoSpaceDE w:val="0"/>
        <w:autoSpaceDN w:val="0"/>
        <w:spacing w:before="240" w:after="0"/>
        <w:ind w:left="420" w:right="288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овладение первоначальными представлениями о единстве и многообразии языкового и культурного пространства Российской Федерации, о месте русского языка среди других языков народов России; воспитание уважительного отношения к культурам и языкам народов России; овладение культурой межнационального общения;</w:t>
      </w:r>
    </w:p>
    <w:p w:rsidR="00C80893" w:rsidRPr="008D0AB3" w:rsidRDefault="00D66873">
      <w:pPr>
        <w:autoSpaceDE w:val="0"/>
        <w:autoSpaceDN w:val="0"/>
        <w:spacing w:before="238" w:after="0"/>
        <w:ind w:left="420" w:right="144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овладение первоначальными представлениями о национальной специфике языковых единиц русского языка (прежде всего лексических и фразеологических единиц с национально-культурной семантикой), об основных нормах русского литературного языка и русском речевом этикете; овладение выразительными средствами, свойственными русскому языку;</w:t>
      </w:r>
    </w:p>
    <w:p w:rsidR="00C80893" w:rsidRPr="008D0AB3" w:rsidRDefault="00D66873">
      <w:pPr>
        <w:autoSpaceDE w:val="0"/>
        <w:autoSpaceDN w:val="0"/>
        <w:spacing w:before="238" w:after="0" w:line="271" w:lineRule="auto"/>
        <w:ind w:left="420" w:right="144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совершенствование умений наблюдать за функционированием языковых единиц, 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анализировать и классифицировать их, оценивать их с точки зрения особенностей картины мира, отраженной в языке;</w:t>
      </w:r>
    </w:p>
    <w:p w:rsidR="00C80893" w:rsidRPr="008D0AB3" w:rsidRDefault="00D66873">
      <w:pPr>
        <w:autoSpaceDE w:val="0"/>
        <w:autoSpaceDN w:val="0"/>
        <w:spacing w:before="238" w:after="0" w:line="262" w:lineRule="auto"/>
        <w:ind w:left="420" w:right="1584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совершенствование умений работать с текстом, осуществлять элементарный информационный поиск, извлекать и преобразовывать необходимую информацию;</w:t>
      </w:r>
    </w:p>
    <w:p w:rsidR="00C80893" w:rsidRPr="008D0AB3" w:rsidRDefault="00D66873">
      <w:pPr>
        <w:autoSpaceDE w:val="0"/>
        <w:autoSpaceDN w:val="0"/>
        <w:spacing w:before="238" w:after="0" w:line="230" w:lineRule="auto"/>
        <w:jc w:val="center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совершенствование коммуникативных умений и культуры речи, обеспечивающих владение</w:t>
      </w:r>
    </w:p>
    <w:p w:rsidR="00C80893" w:rsidRPr="008D0AB3" w:rsidRDefault="00C80893">
      <w:pPr>
        <w:rPr>
          <w:lang w:val="ru-RU"/>
        </w:rPr>
        <w:sectPr w:rsidR="00C80893" w:rsidRPr="008D0AB3">
          <w:pgSz w:w="11900" w:h="16840"/>
          <w:pgMar w:top="286" w:right="650" w:bottom="3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80893" w:rsidRPr="008D0AB3" w:rsidRDefault="00C80893">
      <w:pPr>
        <w:autoSpaceDE w:val="0"/>
        <w:autoSpaceDN w:val="0"/>
        <w:spacing w:after="66" w:line="220" w:lineRule="exact"/>
        <w:rPr>
          <w:lang w:val="ru-RU"/>
        </w:rPr>
      </w:pPr>
    </w:p>
    <w:p w:rsidR="00C80893" w:rsidRPr="008D0AB3" w:rsidRDefault="00D66873">
      <w:pPr>
        <w:autoSpaceDE w:val="0"/>
        <w:autoSpaceDN w:val="0"/>
        <w:spacing w:after="0" w:line="271" w:lineRule="auto"/>
        <w:ind w:left="420" w:right="288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русским литературным языком в разных ситуациях его использования; обогащение словарного запаса и грамматического строя речи; развитие потребности к речевому 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самосовершенствованию;</w:t>
      </w:r>
    </w:p>
    <w:p w:rsidR="00C80893" w:rsidRPr="008D0AB3" w:rsidRDefault="00D66873">
      <w:pPr>
        <w:autoSpaceDE w:val="0"/>
        <w:autoSpaceDN w:val="0"/>
        <w:spacing w:before="238" w:after="0" w:line="262" w:lineRule="auto"/>
        <w:ind w:left="420" w:right="1152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C80893" w:rsidRPr="008D0AB3" w:rsidRDefault="00D66873">
      <w:pPr>
        <w:autoSpaceDE w:val="0"/>
        <w:autoSpaceDN w:val="0"/>
        <w:spacing w:before="298" w:after="0" w:line="230" w:lineRule="auto"/>
        <w:ind w:left="180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«РОДНОЙ ЯЗЫК (РУССКИЙ)» В УЧЕБНОМ ПЛАНЕ</w:t>
      </w:r>
    </w:p>
    <w:p w:rsidR="00C80893" w:rsidRPr="008D0AB3" w:rsidRDefault="00D66873">
      <w:pPr>
        <w:autoSpaceDE w:val="0"/>
        <w:autoSpaceDN w:val="0"/>
        <w:spacing w:before="190" w:after="0" w:line="271" w:lineRule="auto"/>
        <w:ind w:firstLine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Федеральным государственным образовательным стандартом начального общего образования учебный предмет «Родной язык (русский)» входит в предметную область «Родной язык и литературное чтение на родном языке» и является обязательным для изучения.</w:t>
      </w:r>
    </w:p>
    <w:p w:rsidR="00C80893" w:rsidRPr="008D0AB3" w:rsidRDefault="00D66873">
      <w:pPr>
        <w:autoSpaceDE w:val="0"/>
        <w:autoSpaceDN w:val="0"/>
        <w:spacing w:before="192" w:after="0" w:line="262" w:lineRule="auto"/>
        <w:ind w:right="144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Содержание учебного предмета «Родной язык (русский)» рассчитано на общ</w:t>
      </w:r>
      <w:r w:rsidR="00A07A1E">
        <w:rPr>
          <w:rFonts w:ascii="Times New Roman" w:eastAsia="Times New Roman" w:hAnsi="Times New Roman"/>
          <w:color w:val="000000"/>
          <w:sz w:val="24"/>
          <w:lang w:val="ru-RU"/>
        </w:rPr>
        <w:t>ую учебную нагрузку в объёме 272</w:t>
      </w:r>
      <w:bookmarkStart w:id="0" w:name="_GoBack"/>
      <w:bookmarkEnd w:id="0"/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 часа (66 часов</w:t>
      </w:r>
      <w:r w:rsidR="00A07A1E">
        <w:rPr>
          <w:rFonts w:ascii="Times New Roman" w:eastAsia="Times New Roman" w:hAnsi="Times New Roman"/>
          <w:color w:val="000000"/>
          <w:sz w:val="24"/>
          <w:lang w:val="ru-RU"/>
        </w:rPr>
        <w:t xml:space="preserve"> в 1 классе, по 68 часов во 2 -3 - 4 классах</w:t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C80893" w:rsidRPr="008D0AB3" w:rsidRDefault="00C80893">
      <w:pPr>
        <w:rPr>
          <w:lang w:val="ru-RU"/>
        </w:rPr>
        <w:sectPr w:rsidR="00C80893" w:rsidRPr="008D0AB3">
          <w:pgSz w:w="11900" w:h="16840"/>
          <w:pgMar w:top="286" w:right="670" w:bottom="1440" w:left="666" w:header="720" w:footer="720" w:gutter="0"/>
          <w:cols w:space="720" w:equalWidth="0">
            <w:col w:w="10564" w:space="0"/>
          </w:cols>
          <w:docGrid w:linePitch="360"/>
        </w:sectPr>
      </w:pPr>
    </w:p>
    <w:p w:rsidR="00C80893" w:rsidRPr="008D0AB3" w:rsidRDefault="00C80893">
      <w:pPr>
        <w:autoSpaceDE w:val="0"/>
        <w:autoSpaceDN w:val="0"/>
        <w:spacing w:after="78" w:line="220" w:lineRule="exact"/>
        <w:rPr>
          <w:lang w:val="ru-RU"/>
        </w:rPr>
      </w:pPr>
    </w:p>
    <w:p w:rsidR="00C80893" w:rsidRPr="008D0AB3" w:rsidRDefault="00D66873">
      <w:pPr>
        <w:autoSpaceDE w:val="0"/>
        <w:autoSpaceDN w:val="0"/>
        <w:spacing w:after="0" w:line="230" w:lineRule="auto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C80893" w:rsidRPr="008D0AB3" w:rsidRDefault="00D66873">
      <w:pPr>
        <w:autoSpaceDE w:val="0"/>
        <w:autoSpaceDN w:val="0"/>
        <w:spacing w:before="346" w:after="0" w:line="230" w:lineRule="auto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>1 КЛАСС</w:t>
      </w:r>
    </w:p>
    <w:p w:rsidR="00C80893" w:rsidRPr="008D0AB3" w:rsidRDefault="00D66873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1. РУССКИЙ ЯЗЫК: ПРОШЛОЕ И НАСТОЯЩЕЕ 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190" w:after="0" w:line="262" w:lineRule="auto"/>
        <w:ind w:right="1008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Сведения об истории русской письменности: как появились буквы современного русского алфавита. </w:t>
      </w:r>
    </w:p>
    <w:p w:rsidR="00C80893" w:rsidRPr="008D0AB3" w:rsidRDefault="00D6687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Особенности оформления книг в Древней Руси: оформление красной строки и заставок. 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70" w:after="0" w:line="283" w:lineRule="auto"/>
        <w:ind w:right="288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>Практическая работа.</w:t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 Оформление буквиц и заставок. Лексические единицы с национально-культурной семантикой,  обозначающие  предметы  традиционного  русского  быта: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1) дом в старину: что как называлось (</w:t>
      </w:r>
      <w:r w:rsidRPr="008D0AB3">
        <w:rPr>
          <w:rFonts w:ascii="Times New Roman" w:eastAsia="Times New Roman" w:hAnsi="Times New Roman"/>
          <w:i/>
          <w:color w:val="000000"/>
          <w:sz w:val="24"/>
          <w:lang w:val="ru-RU"/>
        </w:rPr>
        <w:t>изба, терем, хоромы, горница, светлица, светец, лучина</w:t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 и т.д.);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2) как называлось то, во что одевались в старину (</w:t>
      </w:r>
      <w:r w:rsidRPr="008D0AB3">
        <w:rPr>
          <w:rFonts w:ascii="Times New Roman" w:eastAsia="Times New Roman" w:hAnsi="Times New Roman"/>
          <w:i/>
          <w:color w:val="000000"/>
          <w:sz w:val="24"/>
          <w:lang w:val="ru-RU"/>
        </w:rPr>
        <w:t>кафтан, кушак, рубаха, сарафан</w:t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, лапти и т. д.).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Имена в малых жанрах фольклора (пословицах, поговорках, загадках, прибаутках). </w:t>
      </w:r>
    </w:p>
    <w:p w:rsidR="00C80893" w:rsidRPr="008D0AB3" w:rsidRDefault="00D6687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>Проектное задание</w:t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. Словарь в картинках.</w:t>
      </w:r>
    </w:p>
    <w:p w:rsidR="00C80893" w:rsidRPr="008D0AB3" w:rsidRDefault="00D66873">
      <w:pPr>
        <w:autoSpaceDE w:val="0"/>
        <w:autoSpaceDN w:val="0"/>
        <w:spacing w:before="262" w:after="0" w:line="230" w:lineRule="auto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2. ЯЗЫК В ДЕЙСТВИИ 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166" w:after="0" w:line="262" w:lineRule="auto"/>
        <w:ind w:right="1296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Как нельзя произносить слова (пропедевтическая работа по предупреждению ошибок в произношении слов).</w:t>
      </w:r>
    </w:p>
    <w:p w:rsidR="00C80893" w:rsidRPr="008D0AB3" w:rsidRDefault="00D6687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Смыслоразличительная роль ударения.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70" w:after="0" w:line="262" w:lineRule="auto"/>
        <w:ind w:right="1296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Звукопись в стихотворном художественном тексте. Наблюдение за сочетаемостью слов (пропедевтическая работа по предупреждению ошибок в сочетаемости слов).</w:t>
      </w:r>
    </w:p>
    <w:p w:rsidR="00C80893" w:rsidRPr="008D0AB3" w:rsidRDefault="00D66873">
      <w:pPr>
        <w:autoSpaceDE w:val="0"/>
        <w:autoSpaceDN w:val="0"/>
        <w:spacing w:before="262" w:after="0" w:line="230" w:lineRule="auto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3. СЕКРЕТЫ РЕЧИ И ТЕКСТА </w:t>
      </w:r>
    </w:p>
    <w:p w:rsidR="00C80893" w:rsidRPr="008D0AB3" w:rsidRDefault="00D66873">
      <w:pPr>
        <w:autoSpaceDE w:val="0"/>
        <w:autoSpaceDN w:val="0"/>
        <w:spacing w:before="166" w:after="0"/>
        <w:ind w:right="288" w:firstLine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Секреты диалога: учимся разговаривать друг с другом и со взрослыми. Диалоговая форма устной речи. Стандартные обороты речи для участия в диалоге  (</w:t>
      </w:r>
      <w:r w:rsidRPr="008D0AB3">
        <w:rPr>
          <w:rFonts w:ascii="Times New Roman" w:eastAsia="Times New Roman" w:hAnsi="Times New Roman"/>
          <w:i/>
          <w:color w:val="000000"/>
          <w:sz w:val="24"/>
          <w:lang w:val="ru-RU"/>
        </w:rPr>
        <w:t>Как  вежливо  попросить? Как похвалить товарища? Как правильно поблагодарить?</w:t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). Цели и виды вопросов (вопрос-уточнение, вопрос как запрос на новое содержание). 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Различные приемы слушания научно-познавательных и художественных текстов об истории языка и культуре русского народа.</w:t>
      </w:r>
    </w:p>
    <w:p w:rsidR="00C80893" w:rsidRPr="008D0AB3" w:rsidRDefault="00D66873">
      <w:pPr>
        <w:autoSpaceDE w:val="0"/>
        <w:autoSpaceDN w:val="0"/>
        <w:spacing w:before="262" w:after="0" w:line="230" w:lineRule="auto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>2 КЛАСС</w:t>
      </w:r>
    </w:p>
    <w:p w:rsidR="00C80893" w:rsidRPr="008D0AB3" w:rsidRDefault="00D66873">
      <w:pPr>
        <w:autoSpaceDE w:val="0"/>
        <w:autoSpaceDN w:val="0"/>
        <w:spacing w:before="264" w:after="0" w:line="230" w:lineRule="auto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 1. РУССКИЙ ЯЗЫК: ПРОШЛОЕ И НАСТОЯЩЕЕ</w:t>
      </w:r>
    </w:p>
    <w:p w:rsidR="00C80893" w:rsidRPr="008D0AB3" w:rsidRDefault="00D66873">
      <w:pPr>
        <w:autoSpaceDE w:val="0"/>
        <w:autoSpaceDN w:val="0"/>
        <w:spacing w:before="168" w:after="0" w:line="281" w:lineRule="auto"/>
        <w:ind w:right="144" w:firstLine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1) слова, называющие домашнюю утварь и орудия труда (например, </w:t>
      </w:r>
      <w:r w:rsidRPr="008D0AB3">
        <w:rPr>
          <w:rFonts w:ascii="Times New Roman" w:eastAsia="Times New Roman" w:hAnsi="Times New Roman"/>
          <w:i/>
          <w:color w:val="000000"/>
          <w:sz w:val="24"/>
          <w:lang w:val="ru-RU"/>
        </w:rPr>
        <w:t>ухват, ушат, ступа, плошка, крынка, ковш, решето</w:t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8D0AB3">
        <w:rPr>
          <w:rFonts w:ascii="Times New Roman" w:eastAsia="Times New Roman" w:hAnsi="Times New Roman"/>
          <w:i/>
          <w:color w:val="000000"/>
          <w:sz w:val="24"/>
          <w:lang w:val="ru-RU"/>
        </w:rPr>
        <w:t>веретено, серп, коса, плуг</w:t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);2) слова, называющие то, что ели в старину (например, </w:t>
      </w:r>
      <w:r w:rsidRPr="008D0AB3">
        <w:rPr>
          <w:rFonts w:ascii="Times New Roman" w:eastAsia="Times New Roman" w:hAnsi="Times New Roman"/>
          <w:i/>
          <w:color w:val="000000"/>
          <w:sz w:val="24"/>
          <w:lang w:val="ru-RU"/>
        </w:rPr>
        <w:t>тюря, полба, каша, щи, похлёбка, бублик, ватрушка, калач, коврижки</w:t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): какие из них сохранились до нашего времени; 3) слова, называющие то, во что раньше одевались дети (например, </w:t>
      </w:r>
      <w:r w:rsidRPr="008D0AB3">
        <w:rPr>
          <w:rFonts w:ascii="Times New Roman" w:eastAsia="Times New Roman" w:hAnsi="Times New Roman"/>
          <w:i/>
          <w:color w:val="000000"/>
          <w:sz w:val="24"/>
          <w:lang w:val="ru-RU"/>
        </w:rPr>
        <w:t>шубейка, тулуп, шапка, валенки, сарафан, рубаха, лапти</w:t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C80893" w:rsidRPr="008D0AB3" w:rsidRDefault="00D66873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Пословицы, поговорки, фразеологизмы, возникновение которых связано с предметами и явлениями традиционного русского быта: игры, утварь, орудия труда, еда, одежда (например, </w:t>
      </w:r>
      <w:r w:rsidRPr="008D0AB3">
        <w:rPr>
          <w:rFonts w:ascii="Times New Roman" w:eastAsia="Times New Roman" w:hAnsi="Times New Roman"/>
          <w:i/>
          <w:color w:val="000000"/>
          <w:sz w:val="24"/>
          <w:lang w:val="ru-RU"/>
        </w:rPr>
        <w:t>каши не сваришь, ни за какие коврижки</w:t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). Сравнение русских пословиц и поговорок с пословицами и поговорками других народов. Сравнение фразеологизмов, имеющих в разных языках общий смысл, но различную образную форму (например,</w:t>
      </w:r>
      <w:r w:rsidRPr="008D0AB3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ехать в Тулу со своим самоваром</w:t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 (рус.); </w:t>
      </w:r>
      <w:r w:rsidRPr="008D0AB3">
        <w:rPr>
          <w:rFonts w:ascii="Times New Roman" w:eastAsia="Times New Roman" w:hAnsi="Times New Roman"/>
          <w:i/>
          <w:color w:val="000000"/>
          <w:sz w:val="24"/>
          <w:lang w:val="ru-RU"/>
        </w:rPr>
        <w:t>ехать в лес с дровами</w:t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 (тат.)).</w:t>
      </w:r>
    </w:p>
    <w:p w:rsidR="00C80893" w:rsidRPr="008D0AB3" w:rsidRDefault="00D66873">
      <w:pPr>
        <w:autoSpaceDE w:val="0"/>
        <w:autoSpaceDN w:val="0"/>
        <w:spacing w:before="70" w:after="0" w:line="230" w:lineRule="auto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Проектное задание. Словарь «Почему это так называется?»</w:t>
      </w:r>
    </w:p>
    <w:p w:rsidR="00C80893" w:rsidRPr="008D0AB3" w:rsidRDefault="00D66873">
      <w:pPr>
        <w:autoSpaceDE w:val="0"/>
        <w:autoSpaceDN w:val="0"/>
        <w:spacing w:before="262" w:after="0" w:line="230" w:lineRule="auto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 2. ЯЗЫК В ДЕЙСТВИИ</w:t>
      </w:r>
    </w:p>
    <w:p w:rsidR="00C80893" w:rsidRPr="008D0AB3" w:rsidRDefault="00D66873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Как правильно произносить слова (пропедевтическая работа по предупреждению ошибок в</w:t>
      </w:r>
    </w:p>
    <w:p w:rsidR="00C80893" w:rsidRPr="008D0AB3" w:rsidRDefault="00C80893">
      <w:pPr>
        <w:rPr>
          <w:lang w:val="ru-RU"/>
        </w:rPr>
        <w:sectPr w:rsidR="00C80893" w:rsidRPr="008D0AB3">
          <w:pgSz w:w="11900" w:h="16840"/>
          <w:pgMar w:top="298" w:right="650" w:bottom="3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80893" w:rsidRPr="008D0AB3" w:rsidRDefault="00C80893">
      <w:pPr>
        <w:autoSpaceDE w:val="0"/>
        <w:autoSpaceDN w:val="0"/>
        <w:spacing w:after="66" w:line="220" w:lineRule="exact"/>
        <w:rPr>
          <w:lang w:val="ru-RU"/>
        </w:rPr>
      </w:pPr>
    </w:p>
    <w:p w:rsidR="00C80893" w:rsidRPr="008D0AB3" w:rsidRDefault="00D66873">
      <w:pPr>
        <w:autoSpaceDE w:val="0"/>
        <w:autoSpaceDN w:val="0"/>
        <w:spacing w:after="0" w:line="230" w:lineRule="auto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произношении слов в речи).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Смыслоразличительная роль ударения. Наблюдение за изменением места ударения в поэтическом тексте. Работа со словарем ударений.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Практическая работа. Слушаем и учимся читать фрагменты стихов и сказок, в которых есть слова с необычным произношением и ударением.</w:t>
      </w:r>
    </w:p>
    <w:p w:rsidR="00C80893" w:rsidRPr="008D0AB3" w:rsidRDefault="00D6687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Разные способы толкования значения слов. Наблюдение за сочетаемостью слов.</w:t>
      </w:r>
    </w:p>
    <w:p w:rsidR="00C80893" w:rsidRPr="008D0AB3" w:rsidRDefault="00D6687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Совершенствование орфографических навыков.</w:t>
      </w:r>
    </w:p>
    <w:p w:rsidR="00C80893" w:rsidRPr="008D0AB3" w:rsidRDefault="00D66873">
      <w:pPr>
        <w:autoSpaceDE w:val="0"/>
        <w:autoSpaceDN w:val="0"/>
        <w:spacing w:before="262" w:after="0" w:line="230" w:lineRule="auto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 3. СЕКРЕТЫ РЕЧИ И ТЕКСТА</w:t>
      </w:r>
    </w:p>
    <w:p w:rsidR="00C80893" w:rsidRPr="008D0AB3" w:rsidRDefault="00D66873">
      <w:pPr>
        <w:autoSpaceDE w:val="0"/>
        <w:autoSpaceDN w:val="0"/>
        <w:spacing w:before="166" w:after="0" w:line="274" w:lineRule="auto"/>
        <w:ind w:right="288" w:firstLine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Приемы общения: убеждение, уговаривание, просьба, похвала и др., сохранение инициативы в диалоге, уклонение от инициативы, завершение диалога и др. (например, как правильно выразить несогласие; как убедить товарища).</w:t>
      </w:r>
    </w:p>
    <w:p w:rsidR="00C80893" w:rsidRPr="008D0AB3" w:rsidRDefault="00D66873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Особенности русского речевого этикета. Устойчивые этикетные выражения в учебно-научной коммуникации: формы обращения; различение этикетных форм обращения в официальной и неофициальной речевой ситуации; использование обращений ты и вы.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Устный ответ как жанр монологической устной учебно-научной речи. Различные виды ответов: развернутый ответ, ответ-добавление (на практическом уровне).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Связь предложений в тексте. Практическое овладение средствами связи: лексический повтор, местоименный повтор. 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Создание текстов-повествований: заметки о посещении музеев; повествование об участии в народных праздниках.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70" w:after="0"/>
        <w:ind w:right="432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Создание текста: развёрнутое толкование значения слова. Анализ информации прочитанного и прослушанного текста: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различение главных фактов и второстепенных; выделение наиболее существенных фактов; установление логической связи между фактами.</w:t>
      </w:r>
    </w:p>
    <w:p w:rsidR="00C80893" w:rsidRPr="008D0AB3" w:rsidRDefault="00D66873">
      <w:pPr>
        <w:autoSpaceDE w:val="0"/>
        <w:autoSpaceDN w:val="0"/>
        <w:spacing w:before="262" w:after="0" w:line="230" w:lineRule="auto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>3 КЛАСС</w:t>
      </w:r>
    </w:p>
    <w:p w:rsidR="00C80893" w:rsidRPr="008D0AB3" w:rsidRDefault="00D66873">
      <w:pPr>
        <w:autoSpaceDE w:val="0"/>
        <w:autoSpaceDN w:val="0"/>
        <w:spacing w:before="262" w:after="0" w:line="230" w:lineRule="auto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1. РУССКИЙ ЯЗЫК: ПРОШЛОЕ И НАСТОЯЩЕЕ </w:t>
      </w:r>
    </w:p>
    <w:p w:rsidR="00C80893" w:rsidRPr="008D0AB3" w:rsidRDefault="00D66873">
      <w:pPr>
        <w:autoSpaceDE w:val="0"/>
        <w:autoSpaceDN w:val="0"/>
        <w:spacing w:before="166" w:after="0" w:line="271" w:lineRule="auto"/>
        <w:ind w:right="288" w:firstLine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Лексические единицы с национально-культурной семантикой, связанные с особенностями мировосприятия и отношений между людьми (например, правда — ложь, друг — недруг, брат —братство — побратим).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72" w:after="0" w:line="262" w:lineRule="auto"/>
        <w:ind w:right="144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Лексические единицы с национально-культурной семантикой, называющие природные явления и растения (например, образные названия ветра, дождя, снега; названия растений).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Лексические единицы с национально-культурной семантикой, называющие занятия людей (например, ямщик, извозчик, коробейник, лавочник).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Лексические единицы с национально-культурной семантикой, называющие музыкальные инструменты (например, балалайка, гусли, гармонь).</w:t>
      </w:r>
    </w:p>
    <w:p w:rsidR="00C80893" w:rsidRPr="008D0AB3" w:rsidRDefault="00D66873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Русские традиционные сказочные образы, эпитеты и сравнения (например, Снегурочка, дубрава, сокол, соловей, зорька, солнце и т.п.): уточнение значений, наблюдение за использованием в произведениях фольклора и художественной литературы.</w:t>
      </w:r>
    </w:p>
    <w:p w:rsidR="00C80893" w:rsidRPr="008D0AB3" w:rsidRDefault="00D6687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Названия старинных русских городов, сведения о происхождении этих названий.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Проектные задания. Откуда в русском языке эта фамилия? История моих имени и фамилии (Приобретение опыта поиска информации о происхождении слов).</w:t>
      </w:r>
    </w:p>
    <w:p w:rsidR="00C80893" w:rsidRPr="008D0AB3" w:rsidRDefault="00D66873">
      <w:pPr>
        <w:autoSpaceDE w:val="0"/>
        <w:autoSpaceDN w:val="0"/>
        <w:spacing w:before="262" w:after="0" w:line="230" w:lineRule="auto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2. ЯЗЫК В ДЕЙСТВИИ </w:t>
      </w:r>
    </w:p>
    <w:p w:rsidR="00C80893" w:rsidRPr="008D0AB3" w:rsidRDefault="00D66873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Как правильно произносить слова (пропедевтическая работа по предупреждению ошибок в</w:t>
      </w:r>
    </w:p>
    <w:p w:rsidR="00C80893" w:rsidRPr="008D0AB3" w:rsidRDefault="00C80893">
      <w:pPr>
        <w:rPr>
          <w:lang w:val="ru-RU"/>
        </w:rPr>
        <w:sectPr w:rsidR="00C80893" w:rsidRPr="008D0AB3">
          <w:pgSz w:w="11900" w:h="16840"/>
          <w:pgMar w:top="286" w:right="794" w:bottom="416" w:left="666" w:header="720" w:footer="720" w:gutter="0"/>
          <w:cols w:space="720" w:equalWidth="0">
            <w:col w:w="10440" w:space="0"/>
          </w:cols>
          <w:docGrid w:linePitch="360"/>
        </w:sectPr>
      </w:pPr>
    </w:p>
    <w:p w:rsidR="00C80893" w:rsidRPr="008D0AB3" w:rsidRDefault="00C80893">
      <w:pPr>
        <w:autoSpaceDE w:val="0"/>
        <w:autoSpaceDN w:val="0"/>
        <w:spacing w:after="66" w:line="220" w:lineRule="exact"/>
        <w:rPr>
          <w:lang w:val="ru-RU"/>
        </w:rPr>
      </w:pPr>
    </w:p>
    <w:p w:rsidR="00C80893" w:rsidRPr="008D0AB3" w:rsidRDefault="00D66873">
      <w:pPr>
        <w:autoSpaceDE w:val="0"/>
        <w:autoSpaceDN w:val="0"/>
        <w:spacing w:after="0" w:line="230" w:lineRule="auto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произношении слов в речи).</w:t>
      </w:r>
    </w:p>
    <w:p w:rsidR="00C80893" w:rsidRPr="008D0AB3" w:rsidRDefault="00D66873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Многообразие суффиксов, позволяющих выразить различные оттенки значения и различную оценку, как специфика русского языка (например, книга, книжка, книжечка, книжица, книжонка, книжища; заяц, зайчик, зайчонок, зайчишка, заинька и т. п.) (на практическом уровне).</w:t>
      </w:r>
    </w:p>
    <w:p w:rsidR="00C80893" w:rsidRPr="008D0AB3" w:rsidRDefault="00D66873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Специфика грамматических категорий русского языка (например, категории рода, падежа имён существительных). Практическое овладение нормами употребления отдельных грамматических форм имён существительных (например, форм родительного падежа множественного числа). Практическое овладение нормами правильного и точного употребления предлогов, образования предложно-падежных форм существительных (на практическом уровне). Существительные, имеющие только форму единственного или только форму множественного числа (в рамках изученного).</w:t>
      </w:r>
    </w:p>
    <w:p w:rsidR="00C80893" w:rsidRPr="008D0AB3" w:rsidRDefault="00D66873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Совершенствование навыков орфографического оформления текста.</w:t>
      </w:r>
    </w:p>
    <w:p w:rsidR="00C80893" w:rsidRPr="008D0AB3" w:rsidRDefault="00D66873">
      <w:pPr>
        <w:autoSpaceDE w:val="0"/>
        <w:autoSpaceDN w:val="0"/>
        <w:spacing w:before="264" w:after="0" w:line="230" w:lineRule="auto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3. СЕКРЕТЫ РЕЧИ И ТЕКСТА </w:t>
      </w:r>
    </w:p>
    <w:p w:rsidR="00C80893" w:rsidRPr="008D0AB3" w:rsidRDefault="00D66873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Особенности устного выступления.</w:t>
      </w:r>
    </w:p>
    <w:p w:rsidR="00C80893" w:rsidRPr="008D0AB3" w:rsidRDefault="00D66873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Создание текстов-повествований о путешествии по городам, об участии в мастер-классах, связанных с народными промыслами. Создание текстов-рассуждений с использованием различных способов  аргументации  (в  рамках  изученного). Редактирование  предложенных  текстов  с  целью совершенствования их содержания и формы (в пределах изученного в основном курсе).</w:t>
      </w:r>
    </w:p>
    <w:p w:rsidR="00C80893" w:rsidRPr="008D0AB3" w:rsidRDefault="00D66873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Смысловой анализ фольклорных и художественных текстов или их фрагментов (народных и литературных сказок, рассказов, загадок, пословиц, притч и т. п.). Языковые особенности текстов фольклора и художественных текстов или их фрагментов.</w:t>
      </w:r>
    </w:p>
    <w:p w:rsidR="00C80893" w:rsidRPr="008D0AB3" w:rsidRDefault="00D66873">
      <w:pPr>
        <w:autoSpaceDE w:val="0"/>
        <w:autoSpaceDN w:val="0"/>
        <w:spacing w:before="262" w:after="0" w:line="230" w:lineRule="auto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>4 КЛАСС</w:t>
      </w:r>
    </w:p>
    <w:p w:rsidR="00C80893" w:rsidRPr="008D0AB3" w:rsidRDefault="00D66873">
      <w:pPr>
        <w:autoSpaceDE w:val="0"/>
        <w:autoSpaceDN w:val="0"/>
        <w:spacing w:before="262" w:after="0" w:line="230" w:lineRule="auto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1. РУССКИЙ ЯЗЫК: ПРОШЛОЕ И НАСТОЯЩЕЕ </w:t>
      </w:r>
    </w:p>
    <w:p w:rsidR="00C80893" w:rsidRPr="008D0AB3" w:rsidRDefault="00D66873">
      <w:pPr>
        <w:autoSpaceDE w:val="0"/>
        <w:autoSpaceDN w:val="0"/>
        <w:spacing w:before="166" w:after="0"/>
        <w:ind w:right="144" w:firstLine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Лексические единицы с национально-культурной семантикой, связанные с качествами и чувствами людей (например, добросердечный, доброжелательный, благодарный, бескорыстный); связанные с обучением. Лексические единицы с национально-культурной семантикой, называющие родственные отношения (например, матушка, батюшка, братец, сестрица, мачеха, падчерица).</w:t>
      </w:r>
    </w:p>
    <w:p w:rsidR="00C80893" w:rsidRPr="008D0AB3" w:rsidRDefault="00D66873">
      <w:pPr>
        <w:autoSpaceDE w:val="0"/>
        <w:autoSpaceDN w:val="0"/>
        <w:spacing w:before="70" w:after="0"/>
        <w:ind w:firstLine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Пословицы, поговорки и фразеологизмы, возникновение которых связано с качествами, чувствами людей, с учением, с родственными отношениями (например, от корки до корки, вся семья вместе, так и душа на месте и т. д.). Сравнение с пословицами и поговорками других народов. Сравнение фразеологизмов из разных языков, имеющих общий смысл, но различную образную форму.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72" w:after="0" w:line="262" w:lineRule="auto"/>
        <w:ind w:right="1296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Русские традиционные эпитеты: уточнение значений, наблюдение за использованием в произведениях фольклора и художественной литературы.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Лексика, заимствованная русским языком из языков народов России и мира. Русские слова в языках других народов. </w:t>
      </w:r>
    </w:p>
    <w:p w:rsidR="00C80893" w:rsidRPr="008D0AB3" w:rsidRDefault="00D66873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Проектные задания. Откуда это слово появилось в русском языке? (Приобретение опыта поиска информации о происхождении слов). Сравнение толкований слов в словаре В. И.  Даля и современном толковом словаре. Русские слова в языках других народов.</w:t>
      </w:r>
    </w:p>
    <w:p w:rsidR="00C80893" w:rsidRPr="008D0AB3" w:rsidRDefault="00D66873">
      <w:pPr>
        <w:autoSpaceDE w:val="0"/>
        <w:autoSpaceDN w:val="0"/>
        <w:spacing w:before="262" w:after="0" w:line="230" w:lineRule="auto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2. ЯЗЫК В ДЕЙСТВИИ 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166" w:after="0" w:line="262" w:lineRule="auto"/>
        <w:ind w:right="1008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Как правильно произносить слова (пропедевтическая работа по предупреждению ошибок в произношении слов в речи). </w:t>
      </w:r>
    </w:p>
    <w:p w:rsidR="00C80893" w:rsidRPr="008D0AB3" w:rsidRDefault="00D66873">
      <w:pPr>
        <w:autoSpaceDE w:val="0"/>
        <w:autoSpaceDN w:val="0"/>
        <w:spacing w:before="70" w:after="0" w:line="271" w:lineRule="auto"/>
        <w:ind w:right="916" w:firstLine="180"/>
        <w:jc w:val="both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Трудные случаи образования формы 1-го лица единственного числа настоящего и будущего времени глаголов (на пропедевтическом уровне). Наблюдение за синонимией синтаксических конструкций на уровне словосочетаний и предложений (на пропедевтическом уровне).</w:t>
      </w:r>
    </w:p>
    <w:p w:rsidR="00C80893" w:rsidRPr="008D0AB3" w:rsidRDefault="00C80893">
      <w:pPr>
        <w:rPr>
          <w:lang w:val="ru-RU"/>
        </w:rPr>
        <w:sectPr w:rsidR="00C80893" w:rsidRPr="008D0AB3">
          <w:pgSz w:w="11900" w:h="16840"/>
          <w:pgMar w:top="286" w:right="648" w:bottom="416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C80893" w:rsidRPr="008D0AB3" w:rsidRDefault="00C80893">
      <w:pPr>
        <w:autoSpaceDE w:val="0"/>
        <w:autoSpaceDN w:val="0"/>
        <w:spacing w:after="78" w:line="220" w:lineRule="exact"/>
        <w:rPr>
          <w:lang w:val="ru-RU"/>
        </w:rPr>
      </w:pPr>
    </w:p>
    <w:p w:rsidR="00C80893" w:rsidRPr="008D0AB3" w:rsidRDefault="00D66873">
      <w:pPr>
        <w:tabs>
          <w:tab w:val="left" w:pos="180"/>
        </w:tabs>
        <w:autoSpaceDE w:val="0"/>
        <w:autoSpaceDN w:val="0"/>
        <w:spacing w:after="0" w:line="262" w:lineRule="auto"/>
        <w:ind w:right="1584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История   возникновения   и   функции   знаков   препинания (в рамках изученного). Совершенствование навыков правильного пунктуационного оформления текста.</w:t>
      </w:r>
    </w:p>
    <w:p w:rsidR="00C80893" w:rsidRPr="008D0AB3" w:rsidRDefault="00D66873">
      <w:pPr>
        <w:autoSpaceDE w:val="0"/>
        <w:autoSpaceDN w:val="0"/>
        <w:spacing w:before="262" w:after="0" w:line="230" w:lineRule="auto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3. СЕКРЕТЫ РЕЧИ И ТЕКСТА </w:t>
      </w:r>
    </w:p>
    <w:p w:rsidR="00C80893" w:rsidRPr="008D0AB3" w:rsidRDefault="00D66873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Правила ведения диалога: корректные и некорректные вопросы.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Различные виды чтения (изучающее и поисковое) научно-познавательных и художественных текстов об истории языка и культуре русского народа.</w:t>
      </w:r>
    </w:p>
    <w:p w:rsidR="00C80893" w:rsidRPr="008D0AB3" w:rsidRDefault="00D66873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Приёмы работы с примечаниями к тексту. Информативная функция заголовков. Типы заголовков.</w:t>
      </w:r>
    </w:p>
    <w:p w:rsidR="00C80893" w:rsidRPr="008D0AB3" w:rsidRDefault="00D66873">
      <w:pPr>
        <w:autoSpaceDE w:val="0"/>
        <w:autoSpaceDN w:val="0"/>
        <w:spacing w:before="70" w:after="0" w:line="278" w:lineRule="auto"/>
        <w:ind w:firstLine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Соотношение частей прочитанного или прослушанного текста: установление причинно-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следственных отношений этих частей, логических связей между абзацами текста. Составление плана текста, не разделенного на абзацы. Информационная переработка прослушанного или прочитанного текста: пересказ с изменением лица.</w:t>
      </w:r>
    </w:p>
    <w:p w:rsidR="00C80893" w:rsidRPr="008D0AB3" w:rsidRDefault="00D6687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Создание текста как результата собственной исследовательской деятельности.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Оценивание  устных  и  письменных  речевых  высказываний с точки зрения точного, уместного и выразительного словоупотребления. Редактирование предложенных и собственных текстов с целью совершенствования их содержания и формы; сопоставление первоначального и отредактированного текстов. Практический опыт использования учебных словарей в процессе редактирования текста.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Синонимия речевых формул (на практическом уровне).</w:t>
      </w:r>
    </w:p>
    <w:p w:rsidR="00C80893" w:rsidRPr="008D0AB3" w:rsidRDefault="00C80893">
      <w:pPr>
        <w:rPr>
          <w:lang w:val="ru-RU"/>
        </w:rPr>
        <w:sectPr w:rsidR="00C80893" w:rsidRPr="008D0AB3">
          <w:pgSz w:w="11900" w:h="16840"/>
          <w:pgMar w:top="298" w:right="816" w:bottom="1440" w:left="666" w:header="720" w:footer="720" w:gutter="0"/>
          <w:cols w:space="720" w:equalWidth="0">
            <w:col w:w="10418" w:space="0"/>
          </w:cols>
          <w:docGrid w:linePitch="360"/>
        </w:sectPr>
      </w:pPr>
    </w:p>
    <w:p w:rsidR="00C80893" w:rsidRPr="008D0AB3" w:rsidRDefault="00C80893">
      <w:pPr>
        <w:autoSpaceDE w:val="0"/>
        <w:autoSpaceDN w:val="0"/>
        <w:spacing w:after="78" w:line="220" w:lineRule="exact"/>
        <w:rPr>
          <w:lang w:val="ru-RU"/>
        </w:rPr>
      </w:pPr>
    </w:p>
    <w:p w:rsidR="00C80893" w:rsidRPr="008D0AB3" w:rsidRDefault="00D66873">
      <w:pPr>
        <w:autoSpaceDE w:val="0"/>
        <w:autoSpaceDN w:val="0"/>
        <w:spacing w:after="0" w:line="230" w:lineRule="auto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C80893" w:rsidRPr="008D0AB3" w:rsidRDefault="00D66873">
      <w:pPr>
        <w:autoSpaceDE w:val="0"/>
        <w:autoSpaceDN w:val="0"/>
        <w:spacing w:before="346" w:after="0" w:line="271" w:lineRule="auto"/>
        <w:ind w:right="802" w:firstLine="180"/>
        <w:jc w:val="both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Изучение родного языка (русского)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C80893" w:rsidRPr="008D0AB3" w:rsidRDefault="00D66873">
      <w:pPr>
        <w:autoSpaceDE w:val="0"/>
        <w:autoSpaceDN w:val="0"/>
        <w:spacing w:before="262" w:after="0" w:line="230" w:lineRule="auto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C80893" w:rsidRPr="008D0AB3" w:rsidRDefault="00D66873">
      <w:pPr>
        <w:autoSpaceDE w:val="0"/>
        <w:autoSpaceDN w:val="0"/>
        <w:spacing w:before="166" w:after="0" w:line="271" w:lineRule="auto"/>
        <w:ind w:firstLine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«Родной язык (русский)» в начальной школе у обучающегося будут сформированы следующие личностные результаты при реализации основных направлений 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воспитательной деятельности: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192" w:after="0" w:line="288" w:lineRule="auto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гражданско-патриотического воспитания: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становление ценностного отношения к своей Родине — России, в том числе через изучение родного русского языка, отражающего историю и культуру страны;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уважение к своему и другим народам, формируемое в том числе на основе примеров из 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художественных произведений;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межличностных отношений, в том числе отражённых в художественных произведениях;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190" w:after="0" w:line="283" w:lineRule="auto"/>
        <w:ind w:right="144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духовно-нравственного воспитания: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признание индивидуальности каждого человека с опорой на собственный жизненный и 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читательский опыт;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сопереживания, уважения и доброжелательности, в том числе с использованием адекватных  языковых средств для выражения своего состояния и чувств;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192" w:after="0" w:line="281" w:lineRule="auto"/>
        <w:ind w:right="144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эстетического воспитания: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уважительное отношение и интерес к художественной культуре, восприимчивость к разным видам искусства, традициям и творчеству своего и других народов;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стремление к самовыражению в разных видах художественной деятельности, в том числе в искусстве слова; осознание важности русского языка как средства общения и самовыражения;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190" w:after="0" w:line="283" w:lineRule="auto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физического воспитания, формирования культуры здоровья и эмоционального благополучия: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бережное отношение к физическому и психическому здоровью, проявляющееся в выборе 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приемлемых способов речевого самовыражения и соблюдении норм речевого этикета и правил общения;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190" w:after="0" w:line="271" w:lineRule="auto"/>
        <w:ind w:right="432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трудового воспитания: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осознание ценности труда  в  жизни  человека  и  общества (в том числе благодаря примерам из художественных произведений), ответственное потребление и бережное отношение к результатам</w:t>
      </w:r>
    </w:p>
    <w:p w:rsidR="00C80893" w:rsidRPr="008D0AB3" w:rsidRDefault="00C80893">
      <w:pPr>
        <w:rPr>
          <w:lang w:val="ru-RU"/>
        </w:rPr>
        <w:sectPr w:rsidR="00C80893" w:rsidRPr="008D0AB3">
          <w:pgSz w:w="11900" w:h="16840"/>
          <w:pgMar w:top="298" w:right="650" w:bottom="3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80893" w:rsidRPr="008D0AB3" w:rsidRDefault="00C80893">
      <w:pPr>
        <w:autoSpaceDE w:val="0"/>
        <w:autoSpaceDN w:val="0"/>
        <w:spacing w:after="66" w:line="220" w:lineRule="exact"/>
        <w:rPr>
          <w:lang w:val="ru-RU"/>
        </w:rPr>
      </w:pPr>
    </w:p>
    <w:p w:rsidR="00C80893" w:rsidRPr="008D0AB3" w:rsidRDefault="00D66873">
      <w:pPr>
        <w:autoSpaceDE w:val="0"/>
        <w:autoSpaceDN w:val="0"/>
        <w:spacing w:after="0" w:line="262" w:lineRule="auto"/>
        <w:ind w:right="144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произведений;</w:t>
      </w:r>
    </w:p>
    <w:p w:rsidR="00C80893" w:rsidRPr="008D0AB3" w:rsidRDefault="00D66873">
      <w:pPr>
        <w:autoSpaceDE w:val="0"/>
        <w:autoSpaceDN w:val="0"/>
        <w:spacing w:before="190" w:after="0" w:line="271" w:lineRule="auto"/>
        <w:ind w:left="180" w:right="2448"/>
        <w:rPr>
          <w:lang w:val="ru-RU"/>
        </w:rPr>
      </w:pPr>
      <w:r w:rsidRPr="008D0AB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экологического воспитания: 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бережное отношение к природе, формируемое в процессе работы с текстами; неприятие действий, приносящих ей вред;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190" w:after="0" w:line="281" w:lineRule="auto"/>
        <w:ind w:right="432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ценности научного познания: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первоначальные  представления  о   научной   картине   мира (в том числе первоначальные представления о системе языка как одной из составляющих целостной научной картины мира);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C80893" w:rsidRPr="008D0AB3" w:rsidRDefault="00D66873">
      <w:pPr>
        <w:autoSpaceDE w:val="0"/>
        <w:autoSpaceDN w:val="0"/>
        <w:spacing w:before="264" w:after="0" w:line="230" w:lineRule="auto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166" w:after="0" w:line="262" w:lineRule="auto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«Родной язык (русский)» в начальной школе у обучающегося будут сформированы следующие познавательные универсальные учебные действия 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Базовые логические действия: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различные языковые единицы, устанавливать основания для сравнения языковых единиц, устанавливать аналогии языковых единиц;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объединять объекты (языковые единицы) по определённому признаку;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существенный признак для классификации языковых единиц; классифицировать языковые единицы;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 учебные  операции при анализе языковых единиц;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недостаток информации для решения учебной и практической задачи на основе 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предложенного алгоритма, формулировать запрос на дополнительную информацию;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190" w:after="0" w:line="286" w:lineRule="auto"/>
        <w:ind w:right="288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Базовые исследовательские действия: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с помощью учителя формулировать цель, планировать изменения языкового объекта, речевой ситуации;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несколько вариантов выполнения задания, выбирать наиболее подходящий (на основе предложенных критериев); проводить по предложенному плану несложное лингвистическое мини-исследование, выполнять по предложенному плану проектное задание;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190" w:after="0" w:line="281" w:lineRule="auto"/>
        <w:ind w:right="720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Работа с информацией: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источник получения информации: нужный словарь для получения запрашиваемой информации, для уточнения;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согласно заданному алгоритму находить представленную в явном виде информацию в предложенном источнике: в словарях, справочниках;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распознавать достоверную и недостоверную информацию самостоятельно или на основании</w:t>
      </w:r>
    </w:p>
    <w:p w:rsidR="00C80893" w:rsidRPr="008D0AB3" w:rsidRDefault="00C80893">
      <w:pPr>
        <w:rPr>
          <w:lang w:val="ru-RU"/>
        </w:rPr>
        <w:sectPr w:rsidR="00C80893" w:rsidRPr="008D0AB3">
          <w:pgSz w:w="11900" w:h="16840"/>
          <w:pgMar w:top="286" w:right="666" w:bottom="332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C80893" w:rsidRPr="008D0AB3" w:rsidRDefault="00C80893">
      <w:pPr>
        <w:autoSpaceDE w:val="0"/>
        <w:autoSpaceDN w:val="0"/>
        <w:spacing w:after="66" w:line="220" w:lineRule="exact"/>
        <w:rPr>
          <w:lang w:val="ru-RU"/>
        </w:rPr>
      </w:pPr>
    </w:p>
    <w:p w:rsidR="00C80893" w:rsidRPr="008D0AB3" w:rsidRDefault="00D66873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предложенного учителем способа её проверки (обращаясь к словарям, справочникам, учебнику);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и создавать текстовую, видео, графическую, звуковую информацию в соответствии с учебной задачей;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70" w:after="0" w:line="262" w:lineRule="auto"/>
        <w:ind w:right="1296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в начальной школе у обучающегося формируются коммуникативные универсальные учебные действия.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192" w:after="0" w:line="288" w:lineRule="auto"/>
        <w:ind w:right="144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Общение: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диалоги и дискуссии;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признавать возможность существования разных точек зрения;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корректно и аргументированно высказывать своё мнение; строить речевое высказывание в соответствии с поставленной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задачей;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устные и письменные тексты (описание, рассуждение, повествование) в соответствии с речевой ситуацией;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подбирать иллюстративный материал (рисунки, фото, плакаты) к тексту выступления.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Совместная деятельность: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готовность руководить, выполнять поручения, подчиняться, самостоятельно разрешать конфликты;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ответственно выполнять свою часть работы; оценивать свой вклад в общий результат;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выполнять совместные проектные задания с опорой на предложенные образцы.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в начальной школе у обучающегося формируются регулятивные универсальные учебные действия.</w:t>
      </w:r>
    </w:p>
    <w:p w:rsidR="00C80893" w:rsidRPr="008D0AB3" w:rsidRDefault="00D66873">
      <w:pPr>
        <w:autoSpaceDE w:val="0"/>
        <w:autoSpaceDN w:val="0"/>
        <w:spacing w:before="190" w:after="0" w:line="271" w:lineRule="auto"/>
        <w:ind w:left="180" w:right="2304"/>
        <w:rPr>
          <w:lang w:val="ru-RU"/>
        </w:rPr>
      </w:pPr>
      <w:r w:rsidRPr="008D0AB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Самоорганизация: 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C80893" w:rsidRPr="008D0AB3" w:rsidRDefault="00D66873">
      <w:pPr>
        <w:tabs>
          <w:tab w:val="left" w:pos="180"/>
        </w:tabs>
        <w:autoSpaceDE w:val="0"/>
        <w:autoSpaceDN w:val="0"/>
        <w:spacing w:before="190" w:after="0" w:line="283" w:lineRule="auto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Самоконтроль: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причины успеха/неудач учебной деятельности; корректировать свои учебные действия для преодоления речевых и орфографических ошибок;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соотносить результат деятельности с поставленной учебной задачей по выделению, характеристике, использованию языковых единиц;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находить ошибку, допущенную при работе с языковым мате- риалом, находить орфографическую и пунктуационную ошибку;</w:t>
      </w:r>
    </w:p>
    <w:p w:rsidR="00C80893" w:rsidRPr="008D0AB3" w:rsidRDefault="00C80893">
      <w:pPr>
        <w:rPr>
          <w:lang w:val="ru-RU"/>
        </w:rPr>
        <w:sectPr w:rsidR="00C80893" w:rsidRPr="008D0AB3">
          <w:pgSz w:w="11900" w:h="16840"/>
          <w:pgMar w:top="286" w:right="704" w:bottom="368" w:left="666" w:header="720" w:footer="720" w:gutter="0"/>
          <w:cols w:space="720" w:equalWidth="0">
            <w:col w:w="10530" w:space="0"/>
          </w:cols>
          <w:docGrid w:linePitch="360"/>
        </w:sectPr>
      </w:pPr>
    </w:p>
    <w:p w:rsidR="00C80893" w:rsidRPr="008D0AB3" w:rsidRDefault="00C80893">
      <w:pPr>
        <w:autoSpaceDE w:val="0"/>
        <w:autoSpaceDN w:val="0"/>
        <w:spacing w:after="78" w:line="220" w:lineRule="exact"/>
        <w:rPr>
          <w:lang w:val="ru-RU"/>
        </w:rPr>
      </w:pPr>
    </w:p>
    <w:p w:rsidR="00C80893" w:rsidRPr="008D0AB3" w:rsidRDefault="00D66873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C80893" w:rsidRPr="008D0AB3" w:rsidRDefault="00D66873">
      <w:pPr>
        <w:autoSpaceDE w:val="0"/>
        <w:autoSpaceDN w:val="0"/>
        <w:spacing w:before="262" w:after="0" w:line="230" w:lineRule="auto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C80893" w:rsidRPr="008D0AB3" w:rsidRDefault="00D66873">
      <w:pPr>
        <w:autoSpaceDE w:val="0"/>
        <w:autoSpaceDN w:val="0"/>
        <w:spacing w:before="166" w:after="0" w:line="286" w:lineRule="auto"/>
        <w:ind w:firstLine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Изучение учебного предмета «Родной язык (русский)» в течение четырёх лет обучения должно обеспечить воспитание ценностного отношения к родному языку как отражению культуры, включение учащихся в культурно-языковое пространство русского народа, осмысление красоты и величия русского языка; приобщение к литературному наследию русского народа; обогащение активного и пассивного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 расширение знаний о родном языке как системе и как развивающемся явлении, формирование аналитических умений в отношении языковых единиц и текстов разных функционально-смысловых типов и жанров.</w:t>
      </w:r>
    </w:p>
    <w:p w:rsidR="00C80893" w:rsidRPr="008D0AB3" w:rsidRDefault="00D66873">
      <w:pPr>
        <w:autoSpaceDE w:val="0"/>
        <w:autoSpaceDN w:val="0"/>
        <w:spacing w:before="262" w:after="0" w:line="230" w:lineRule="auto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>1 КЛАСС</w:t>
      </w:r>
    </w:p>
    <w:p w:rsidR="00C80893" w:rsidRPr="008D0AB3" w:rsidRDefault="00D66873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</w:t>
      </w: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>в 1 классе</w:t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обучающийся научится:</w:t>
      </w:r>
    </w:p>
    <w:p w:rsidR="00C80893" w:rsidRPr="008D0AB3" w:rsidRDefault="00D66873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слова с национально-культурным компонентом значения, обозначающие предметы традиционного русского быта (дом, одежда), понимать значение устаревших слов по указанной тематике;</w:t>
      </w:r>
    </w:p>
    <w:p w:rsidR="00C80893" w:rsidRPr="008D0AB3" w:rsidRDefault="00D66873">
      <w:pPr>
        <w:autoSpaceDE w:val="0"/>
        <w:autoSpaceDN w:val="0"/>
        <w:spacing w:before="238" w:after="0" w:line="262" w:lineRule="auto"/>
        <w:ind w:left="420" w:right="288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словарные статьи учебного пособия для определения лексического значения слова;</w:t>
      </w:r>
    </w:p>
    <w:p w:rsidR="00C80893" w:rsidRPr="008D0AB3" w:rsidRDefault="00D66873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понимать значение русских пословиц и поговорок, связанных с изученными темами;</w:t>
      </w:r>
    </w:p>
    <w:p w:rsidR="00C80893" w:rsidRPr="008D0AB3" w:rsidRDefault="00D66873">
      <w:pPr>
        <w:autoSpaceDE w:val="0"/>
        <w:autoSpaceDN w:val="0"/>
        <w:spacing w:before="238" w:after="0" w:line="262" w:lineRule="auto"/>
        <w:ind w:left="420" w:right="576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осознавать важность соблюдения норм современного русского литературного языка для культурного человека;</w:t>
      </w:r>
    </w:p>
    <w:p w:rsidR="00C80893" w:rsidRPr="008D0AB3" w:rsidRDefault="00D66873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произносить слова с правильным ударением (в рамках изученного);</w:t>
      </w:r>
    </w:p>
    <w:p w:rsidR="00C80893" w:rsidRPr="008D0AB3" w:rsidRDefault="00D66873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осознавать смыслоразличительную роль ударения;</w:t>
      </w:r>
    </w:p>
    <w:p w:rsidR="00C80893" w:rsidRPr="008D0AB3" w:rsidRDefault="00D66873">
      <w:pPr>
        <w:autoSpaceDE w:val="0"/>
        <w:autoSpaceDN w:val="0"/>
        <w:spacing w:before="238" w:after="0" w:line="262" w:lineRule="auto"/>
        <w:ind w:left="420" w:right="432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соотносить собственную и чужую речь с нормами современного русского литературного языка (в рамках изученного);</w:t>
      </w:r>
    </w:p>
    <w:p w:rsidR="00C80893" w:rsidRPr="008D0AB3" w:rsidRDefault="00D66873">
      <w:pPr>
        <w:autoSpaceDE w:val="0"/>
        <w:autoSpaceDN w:val="0"/>
        <w:spacing w:before="240" w:after="0" w:line="262" w:lineRule="auto"/>
        <w:ind w:left="420" w:right="432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выбирать из нескольких возможных слов то слово, которое наиболее точно соответствует обозначаемому предмету или явлению реальной действительности;</w:t>
      </w:r>
    </w:p>
    <w:p w:rsidR="00C80893" w:rsidRPr="008D0AB3" w:rsidRDefault="00D66873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различать этикетные формы обращения в официальной и неофициальной речевой ситуации;</w:t>
      </w:r>
    </w:p>
    <w:p w:rsidR="00C80893" w:rsidRPr="008D0AB3" w:rsidRDefault="00D66873">
      <w:pPr>
        <w:autoSpaceDE w:val="0"/>
        <w:autoSpaceDN w:val="0"/>
        <w:spacing w:before="238" w:after="0" w:line="262" w:lineRule="auto"/>
        <w:ind w:left="420" w:right="288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уместно использовать коммуникативные приёмы диалога (начало и завершение диалога и др.);</w:t>
      </w:r>
    </w:p>
    <w:p w:rsidR="00C80893" w:rsidRPr="008D0AB3" w:rsidRDefault="00D66873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владеть правилами корректного речевого поведения в ходе диалога;</w:t>
      </w:r>
    </w:p>
    <w:p w:rsidR="00C80893" w:rsidRPr="008D0AB3" w:rsidRDefault="00D66873">
      <w:pPr>
        <w:autoSpaceDE w:val="0"/>
        <w:autoSpaceDN w:val="0"/>
        <w:spacing w:before="238" w:after="0" w:line="262" w:lineRule="auto"/>
        <w:ind w:left="420" w:right="72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в речи языковые средства для свободного выражения мыслей и чувств на родном языке адекватно ситуации общения;</w:t>
      </w:r>
    </w:p>
    <w:p w:rsidR="00C80893" w:rsidRPr="008D0AB3" w:rsidRDefault="00D66873">
      <w:pPr>
        <w:autoSpaceDE w:val="0"/>
        <w:autoSpaceDN w:val="0"/>
        <w:spacing w:before="238" w:after="0" w:line="262" w:lineRule="auto"/>
        <w:ind w:left="42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владеть различными приёмами слушания научно-познавательных и художественных текстов об истории языка и культуре русского народа;</w:t>
      </w:r>
    </w:p>
    <w:p w:rsidR="00C80893" w:rsidRPr="008D0AB3" w:rsidRDefault="00D66873">
      <w:pPr>
        <w:autoSpaceDE w:val="0"/>
        <w:autoSpaceDN w:val="0"/>
        <w:spacing w:before="238" w:after="0" w:line="262" w:lineRule="auto"/>
        <w:ind w:left="42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информацию прочитанного и прослушанного текста: выделять в нём наиболее существенные факты.</w:t>
      </w:r>
    </w:p>
    <w:p w:rsidR="00C80893" w:rsidRPr="008D0AB3" w:rsidRDefault="00C80893">
      <w:pPr>
        <w:rPr>
          <w:lang w:val="ru-RU"/>
        </w:rPr>
        <w:sectPr w:rsidR="00C80893" w:rsidRPr="008D0AB3">
          <w:pgSz w:w="11900" w:h="16840"/>
          <w:pgMar w:top="298" w:right="772" w:bottom="338" w:left="666" w:header="720" w:footer="720" w:gutter="0"/>
          <w:cols w:space="720" w:equalWidth="0">
            <w:col w:w="10462" w:space="0"/>
          </w:cols>
          <w:docGrid w:linePitch="360"/>
        </w:sectPr>
      </w:pPr>
    </w:p>
    <w:p w:rsidR="00C80893" w:rsidRPr="008D0AB3" w:rsidRDefault="00C80893">
      <w:pPr>
        <w:autoSpaceDE w:val="0"/>
        <w:autoSpaceDN w:val="0"/>
        <w:spacing w:after="78" w:line="220" w:lineRule="exact"/>
        <w:rPr>
          <w:lang w:val="ru-RU"/>
        </w:rPr>
      </w:pPr>
    </w:p>
    <w:p w:rsidR="00C80893" w:rsidRPr="008D0AB3" w:rsidRDefault="00D66873">
      <w:pPr>
        <w:tabs>
          <w:tab w:val="left" w:pos="180"/>
          <w:tab w:val="left" w:pos="420"/>
        </w:tabs>
        <w:autoSpaceDE w:val="0"/>
        <w:autoSpaceDN w:val="0"/>
        <w:spacing w:after="0" w:line="372" w:lineRule="auto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 КЛАСС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</w:t>
      </w: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>во 2 классе</w:t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обучающийся научится: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осознавать роль русского родного языка в постижении культуры своего народа;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осознавать язык как развивающееся явление, связанное с историей народа;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слова с национально-культурным компонентом значения, обозначающие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предметы традиционного русского быта (одежда, еда, домашняя утварь, детские забавы, игры,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игрушки), понимать значение устаревших слов по указанной тематике;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словарные статьи учебного пособия для определения лексического значения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слова;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значение русских пословиц и поговорок, крылатых выражений; связанных с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изученными темами; правильно употреблять их в современных ситуациях речевого общения;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значение фразеологических оборотов, отражающих русскую культуру, менталитет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русского народа, элементы русского традиционного быта (в рамках изученных тем); осознавать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уместность их употребления в современных ситуациях речевого общения;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произносить слова с правильным ударением (в рамках изученного);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осознавать смыслоразличительную роль ударения на примере омографов;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основные лексические нормы современного русского литературного языка: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из нескольких возможных слов то слово, которое наиболее точно соответствует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обозначаемому предмету или явлению реальной действительности;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проводить синонимические замены с учётом особенностей текста;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пользоваться учебными толковыми словарями для определения лексического значения слова;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пользоваться учебными фразеологическими словарями, учебными словарями синонимов и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антонимов для уточнения значения слов и выражений;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пользоваться орфографическим словарём для определения нормативного написания слов;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различать этикетные формы обращения в официальной и неофициальной речевой ситуации;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владеть правилами корректного речевого поведения в ходе диалога;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коммуникативные приёмы устного общения: убеждение, уговаривание,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похвалу, просьбу, извинение, поздравление;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в речи языковые средства для свободного выражения мыслей и чувств на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родном языке адекватно ситуации общения;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владеть различными приёмами слушания научно-познавательных и  художественных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текстов  об  истории  языка  и о культуре русского народа;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анализировать информацию прочитанного и прослушанного текста: отличать главные факты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от второстепенных; выделять наиболее существенные факты; устанавливать логическую связь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между фактами;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строить устные сообщения различных видов: развернутый ответ, ответ-добавление,</w:t>
      </w:r>
    </w:p>
    <w:p w:rsidR="00C80893" w:rsidRPr="008D0AB3" w:rsidRDefault="00C80893">
      <w:pPr>
        <w:rPr>
          <w:lang w:val="ru-RU"/>
        </w:rPr>
        <w:sectPr w:rsidR="00C80893" w:rsidRPr="008D0AB3">
          <w:pgSz w:w="11900" w:h="16840"/>
          <w:pgMar w:top="298" w:right="786" w:bottom="408" w:left="666" w:header="720" w:footer="720" w:gutter="0"/>
          <w:cols w:space="720" w:equalWidth="0">
            <w:col w:w="10448" w:space="0"/>
          </w:cols>
          <w:docGrid w:linePitch="360"/>
        </w:sectPr>
      </w:pPr>
    </w:p>
    <w:p w:rsidR="00C80893" w:rsidRPr="008D0AB3" w:rsidRDefault="00C80893">
      <w:pPr>
        <w:autoSpaceDE w:val="0"/>
        <w:autoSpaceDN w:val="0"/>
        <w:spacing w:after="66" w:line="220" w:lineRule="exact"/>
        <w:rPr>
          <w:lang w:val="ru-RU"/>
        </w:rPr>
      </w:pPr>
    </w:p>
    <w:p w:rsidR="00C80893" w:rsidRPr="008D0AB3" w:rsidRDefault="00D66873">
      <w:pPr>
        <w:autoSpaceDE w:val="0"/>
        <w:autoSpaceDN w:val="0"/>
        <w:spacing w:after="0" w:line="370" w:lineRule="auto"/>
        <w:ind w:left="420" w:right="432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комментирование ответа или работы одноклассника;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создавать тексты-инструкции с опорой на предложенный текст;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создавать тексты-повествования о посещении музеев, об участии в народных праздниках.</w:t>
      </w:r>
    </w:p>
    <w:p w:rsidR="00C80893" w:rsidRPr="008D0AB3" w:rsidRDefault="00D66873">
      <w:pPr>
        <w:tabs>
          <w:tab w:val="left" w:pos="180"/>
          <w:tab w:val="left" w:pos="420"/>
        </w:tabs>
        <w:autoSpaceDE w:val="0"/>
        <w:autoSpaceDN w:val="0"/>
        <w:spacing w:before="322" w:after="0" w:line="367" w:lineRule="auto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 КЛАСС 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</w:t>
      </w: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>в 3 классе</w:t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обучающийся научится: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осознавать национальное своеобразие, богатство, выразительность русского языка;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слова с национально-культурным компонентом значения (лексика, связанная с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особенностями мировосприятия и отношений между людьми; слова, называющие природные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явления и растения; слова, называющие занятия людей; слова, называющие музыкальные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инструменты);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русские традиционные сказочные образы, эпитеты и сравнения; наблюдать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особенности их употребления в произведениях устного народного творчества и произведениях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детской художественной литературы;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словарные статьи учебного пособия для определения лексического значения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слова;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значение русских пословиц и поговорок,  крылатых выражений, связанных с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изученными темами; правильно употреблять их в современных ситуациях речевого общения;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значение фразеологических оборотов, отражающих русскую культуру, менталитет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русского народа, элементы русского традиционного быта (в рамках изученных тем); осознавать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уместность их употребления в современных ситуациях речевого общения;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на письме и в устной речи нормы современного русского литературного языка (в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рамках изученного);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произносить слова с правильным ударением (в рамках изученного);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учебный орфоэпический словарь для определения нормативного произношения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слова, вариантов произношения;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из нескольких возможных слов то слово, которое наиболее точно соответствует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обозначаемому предмету или явлению реальной действительности;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проводить синонимические замены с учётом особенностей текста;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правильно употреблять отдельные формы множественного числа имён существительных;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выявлять и исправлять в устной речи типичные грамматические ошибки, связанные с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нарушением согласования имени существительного и имени прилагательного в числе, роде, 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падеже;</w:t>
      </w:r>
      <w:r w:rsidRPr="008D0AB3">
        <w:rPr>
          <w:lang w:val="ru-RU"/>
        </w:rPr>
        <w:br/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пользоваться учебными толковыми словарями для определения лексического значения слова;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пользоваться орфографическим словарём для определения нормативного написания слов;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различать этикетные формы обращения в официальной и неофициальной речевой ситуации;</w:t>
      </w:r>
      <w:r w:rsidRPr="008D0AB3">
        <w:rPr>
          <w:lang w:val="ru-RU"/>
        </w:rPr>
        <w:tab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владеть правилами корректного речевого поведения в ходе диалога;</w:t>
      </w:r>
    </w:p>
    <w:p w:rsidR="00C80893" w:rsidRPr="008D0AB3" w:rsidRDefault="00C80893">
      <w:pPr>
        <w:rPr>
          <w:lang w:val="ru-RU"/>
        </w:rPr>
        <w:sectPr w:rsidR="00C80893" w:rsidRPr="008D0AB3">
          <w:pgSz w:w="11900" w:h="16840"/>
          <w:pgMar w:top="286" w:right="786" w:bottom="378" w:left="666" w:header="720" w:footer="720" w:gutter="0"/>
          <w:cols w:space="720" w:equalWidth="0">
            <w:col w:w="10448" w:space="0"/>
          </w:cols>
          <w:docGrid w:linePitch="360"/>
        </w:sectPr>
      </w:pPr>
    </w:p>
    <w:p w:rsidR="00C80893" w:rsidRPr="008D0AB3" w:rsidRDefault="00C80893">
      <w:pPr>
        <w:autoSpaceDE w:val="0"/>
        <w:autoSpaceDN w:val="0"/>
        <w:spacing w:after="90" w:line="220" w:lineRule="exact"/>
        <w:rPr>
          <w:lang w:val="ru-RU"/>
        </w:rPr>
      </w:pPr>
    </w:p>
    <w:p w:rsidR="00C80893" w:rsidRPr="008D0AB3" w:rsidRDefault="00D66873">
      <w:pPr>
        <w:autoSpaceDE w:val="0"/>
        <w:autoSpaceDN w:val="0"/>
        <w:spacing w:after="0" w:line="262" w:lineRule="auto"/>
        <w:ind w:left="420" w:right="72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коммуникативные приёмы устного общения: убеждение, уговаривание, похвалу, просьбу, извинение, поздравление;</w:t>
      </w:r>
    </w:p>
    <w:p w:rsidR="00C80893" w:rsidRPr="008D0AB3" w:rsidRDefault="00D66873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выражать мысли и чувства на родном языке в соответствии с ситуацией общения;</w:t>
      </w:r>
    </w:p>
    <w:p w:rsidR="00C80893" w:rsidRPr="008D0AB3" w:rsidRDefault="00D66873">
      <w:pPr>
        <w:autoSpaceDE w:val="0"/>
        <w:autoSpaceDN w:val="0"/>
        <w:spacing w:before="238" w:after="0" w:line="262" w:lineRule="auto"/>
        <w:ind w:left="420" w:right="72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владеть различными приёмами слушания научно-познавательных и  художественных текстов  об  истории  языка  и о культуре русского народа;</w:t>
      </w:r>
    </w:p>
    <w:p w:rsidR="00C80893" w:rsidRPr="008D0AB3" w:rsidRDefault="00D66873">
      <w:pPr>
        <w:autoSpaceDE w:val="0"/>
        <w:autoSpaceDN w:val="0"/>
        <w:spacing w:before="238" w:after="0" w:line="271" w:lineRule="auto"/>
        <w:ind w:left="42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информацию прочитанного и прослушанного текста: отличать главные факты от второстепенных, выделять наиболее существенные факты, устанавливать логическую связь между фактами;</w:t>
      </w:r>
    </w:p>
    <w:p w:rsidR="00C80893" w:rsidRPr="008D0AB3" w:rsidRDefault="00D66873">
      <w:pPr>
        <w:autoSpaceDE w:val="0"/>
        <w:autoSpaceDN w:val="0"/>
        <w:spacing w:before="240" w:after="0" w:line="271" w:lineRule="auto"/>
        <w:ind w:left="420" w:right="288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проводить смысловой анализ фольклорных и художественных текстов или их фрагментов (народных и литературных сказок, рассказов, загадок, пословиц, притч и т. п.), определять языковые особенностей текстов;</w:t>
      </w:r>
    </w:p>
    <w:p w:rsidR="00C80893" w:rsidRPr="008D0AB3" w:rsidRDefault="00D66873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выявлять и исправлять речевые ошибки в устной речи;</w:t>
      </w:r>
    </w:p>
    <w:p w:rsidR="00C80893" w:rsidRPr="008D0AB3" w:rsidRDefault="00D66873">
      <w:pPr>
        <w:autoSpaceDE w:val="0"/>
        <w:autoSpaceDN w:val="0"/>
        <w:spacing w:before="238" w:after="0" w:line="262" w:lineRule="auto"/>
        <w:ind w:left="420" w:right="576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создавать тексты-повествования об участии в мастер-классах, связанных с народными промыслами;</w:t>
      </w:r>
    </w:p>
    <w:p w:rsidR="00C80893" w:rsidRPr="008D0AB3" w:rsidRDefault="00D66873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создавать тексты-рассуждения с использованием различных способов аргументации;</w:t>
      </w:r>
    </w:p>
    <w:p w:rsidR="00C80893" w:rsidRPr="008D0AB3" w:rsidRDefault="00D66873">
      <w:pPr>
        <w:autoSpaceDE w:val="0"/>
        <w:autoSpaceDN w:val="0"/>
        <w:spacing w:before="238" w:after="0" w:line="262" w:lineRule="auto"/>
        <w:ind w:left="42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оценивать устные и письменные речевые высказывания с точки зрения точного, уместного и выразительного словоупотребления;</w:t>
      </w:r>
    </w:p>
    <w:p w:rsidR="00C80893" w:rsidRPr="008D0AB3" w:rsidRDefault="00D66873">
      <w:pPr>
        <w:autoSpaceDE w:val="0"/>
        <w:autoSpaceDN w:val="0"/>
        <w:spacing w:before="238" w:after="0" w:line="262" w:lineRule="auto"/>
        <w:ind w:left="420" w:right="144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редактировать письменный текст с целью исправления речевых ошибок или с целью более точной передачи смысла.</w:t>
      </w:r>
    </w:p>
    <w:p w:rsidR="00C80893" w:rsidRPr="008D0AB3" w:rsidRDefault="00D66873">
      <w:pPr>
        <w:autoSpaceDE w:val="0"/>
        <w:autoSpaceDN w:val="0"/>
        <w:spacing w:before="322" w:after="0" w:line="230" w:lineRule="auto"/>
        <w:rPr>
          <w:lang w:val="ru-RU"/>
        </w:rPr>
      </w:pP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>4 КЛАСС</w:t>
      </w:r>
    </w:p>
    <w:p w:rsidR="00C80893" w:rsidRPr="008D0AB3" w:rsidRDefault="00D66873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</w:t>
      </w:r>
      <w:r w:rsidRPr="008D0AB3">
        <w:rPr>
          <w:rFonts w:ascii="Times New Roman" w:eastAsia="Times New Roman" w:hAnsi="Times New Roman"/>
          <w:b/>
          <w:color w:val="000000"/>
          <w:sz w:val="24"/>
          <w:lang w:val="ru-RU"/>
        </w:rPr>
        <w:t>в 4 классе</w:t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обучающийся научится:</w:t>
      </w:r>
    </w:p>
    <w:p w:rsidR="00C80893" w:rsidRPr="008D0AB3" w:rsidRDefault="00D66873">
      <w:pPr>
        <w:autoSpaceDE w:val="0"/>
        <w:autoSpaceDN w:val="0"/>
        <w:spacing w:before="178" w:after="0" w:line="271" w:lineRule="auto"/>
        <w:ind w:left="420" w:right="86"/>
        <w:jc w:val="both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слова с национально-культурным компонентом значения (лексика, связанная с особенностями мировосприятия и отношений между людьми; с качествами и чувствами людей; родственными отношениями);</w:t>
      </w:r>
    </w:p>
    <w:p w:rsidR="00C80893" w:rsidRPr="008D0AB3" w:rsidRDefault="00D66873">
      <w:pPr>
        <w:autoSpaceDE w:val="0"/>
        <w:autoSpaceDN w:val="0"/>
        <w:spacing w:before="238" w:after="0" w:line="274" w:lineRule="auto"/>
        <w:ind w:left="420" w:right="576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русские традиционные сказочные образы, понимать значение эпитетов и сравнений в произведениях устного народного творчества и произведениях детской художественной литературы;</w:t>
      </w:r>
    </w:p>
    <w:p w:rsidR="00C80893" w:rsidRPr="008D0AB3" w:rsidRDefault="00D66873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осознавать уместность употребления эпитетов и сравнений в речи;</w:t>
      </w:r>
    </w:p>
    <w:p w:rsidR="00C80893" w:rsidRPr="008D0AB3" w:rsidRDefault="00D66873">
      <w:pPr>
        <w:autoSpaceDE w:val="0"/>
        <w:autoSpaceDN w:val="0"/>
        <w:spacing w:before="238" w:after="0" w:line="262" w:lineRule="auto"/>
        <w:ind w:left="420" w:right="288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словарные статьи учебного пособия для определения лексического значения слова;</w:t>
      </w:r>
    </w:p>
    <w:p w:rsidR="00C80893" w:rsidRPr="008D0AB3" w:rsidRDefault="00D66873">
      <w:pPr>
        <w:autoSpaceDE w:val="0"/>
        <w:autoSpaceDN w:val="0"/>
        <w:spacing w:before="238" w:after="0" w:line="262" w:lineRule="auto"/>
        <w:ind w:left="420" w:right="288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понимать значение русских пословиц и поговорок, крылатых выражений; связанных с изученными темами; правильно употреблять их в современных ситуациях речевого общения;</w:t>
      </w:r>
    </w:p>
    <w:p w:rsidR="00C80893" w:rsidRPr="008D0AB3" w:rsidRDefault="00D66873">
      <w:pPr>
        <w:autoSpaceDE w:val="0"/>
        <w:autoSpaceDN w:val="0"/>
        <w:spacing w:before="238" w:after="0" w:line="271" w:lineRule="auto"/>
        <w:ind w:left="420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понимать значение фразеологических оборотов, отражающих русскую культуру, менталитет русского народа, элементы русского традиционного быта (в рамках изученных тем); осознавать уместность их употребления в современных ситуациях речевого общения;</w:t>
      </w:r>
    </w:p>
    <w:p w:rsidR="00C80893" w:rsidRPr="008D0AB3" w:rsidRDefault="00D66873">
      <w:pPr>
        <w:autoSpaceDE w:val="0"/>
        <w:autoSpaceDN w:val="0"/>
        <w:spacing w:before="238" w:after="0" w:line="262" w:lineRule="auto"/>
        <w:ind w:left="420" w:right="432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соотносить собственную и чужую речь с нормами современного русского литературного языка (в рамках изученного);</w:t>
      </w:r>
    </w:p>
    <w:p w:rsidR="00C80893" w:rsidRPr="008D0AB3" w:rsidRDefault="00C80893">
      <w:pPr>
        <w:rPr>
          <w:lang w:val="ru-RU"/>
        </w:rPr>
        <w:sectPr w:rsidR="00C80893" w:rsidRPr="008D0AB3">
          <w:pgSz w:w="11900" w:h="16840"/>
          <w:pgMar w:top="310" w:right="860" w:bottom="438" w:left="666" w:header="720" w:footer="720" w:gutter="0"/>
          <w:cols w:space="720" w:equalWidth="0">
            <w:col w:w="10374" w:space="0"/>
          </w:cols>
          <w:docGrid w:linePitch="360"/>
        </w:sectPr>
      </w:pPr>
    </w:p>
    <w:p w:rsidR="00C80893" w:rsidRPr="008D0AB3" w:rsidRDefault="00C80893">
      <w:pPr>
        <w:autoSpaceDE w:val="0"/>
        <w:autoSpaceDN w:val="0"/>
        <w:spacing w:after="108" w:line="220" w:lineRule="exact"/>
        <w:rPr>
          <w:lang w:val="ru-RU"/>
        </w:rPr>
      </w:pPr>
    </w:p>
    <w:p w:rsidR="00C80893" w:rsidRPr="008D0AB3" w:rsidRDefault="00D66873">
      <w:pPr>
        <w:autoSpaceDE w:val="0"/>
        <w:autoSpaceDN w:val="0"/>
        <w:spacing w:after="0" w:line="377" w:lineRule="auto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соблюдать на письме и в устной речи нормы современного русского литературного языка (в рамках изученного);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произносить слова с правильным ударением (в рамках изученного);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выбирать из нескольких возможных слов то слово, которое наиболее точно соответствует обозначаемому предмету или явлению реальной действительности;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проводить синонимические замены с учётом особенностей текста;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заменять синонимическими конструкциями отдельные глаголы, у которых нет формы 1-го лица единственного числа настоящего и будущего времени;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выявлять и исправлять в устной речи типичные грамматические ошибки, связанные с нарушением координации подлежащего и сказуемого в числе‚ роде (если сказуемое выражено глаголом в форме прошедшего времени);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редактировать письменный текст с целью исправления грамматических ошибок;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соблюдать изученные орфографические и пунктуационные нормы при записи собственного текста (в рамках изученного);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пользоваться учебными толковыми словарями для определения лексического значения слова, для уточнения нормы формообразования;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пользоваться орфографическим словарём для определения нормативного написания слов;—  пользоваться учебным этимологическим словарём для уточнения происхождения слова;—  различать этикетные формы обращения в официальной и неофициальной речевой ситуации;—  владеть правилами корректного речевого поведения в ходе диалога;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коммуникативные приёмы устного общения: убеждение, уговаривание, похвалу, просьбу, извинение, поздравление;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выражать мысли и чувства на родном языке в соответствии с ситуацией общения;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строить устные сообщения различных видов: развернутый ответ, ответ-добавление, 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комментирование ответа или работы одноклассника, мини-доклад;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владеть различными приёмами слушания научно-познавательных и  художественных текстов  об  истории  языка  и о культуре русского народа;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владеть различными видами чтения (изучающим и поисковым) научно-познавательных и художественных текстов об истории языка и культуре русского народа;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информацию прочитанного и прослушанного текста: отличать главные факты от второстепенных, выделять наиболее существенные факты, устанавливать логическую связь между фактами;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соотносить части прочитанного или прослушанного текста: устанавливать причинно-следственные отношения этих частей, логические связи между абзацами текста;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составлять план текста, не разделённого на абзацы;</w:t>
      </w:r>
      <w:r w:rsidRPr="008D0AB3">
        <w:rPr>
          <w:lang w:val="ru-RU"/>
        </w:rPr>
        <w:br/>
      </w: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приводить объяснения заголовка текста;</w:t>
      </w:r>
    </w:p>
    <w:p w:rsidR="00C80893" w:rsidRPr="008D0AB3" w:rsidRDefault="00C80893">
      <w:pPr>
        <w:rPr>
          <w:lang w:val="ru-RU"/>
        </w:rPr>
        <w:sectPr w:rsidR="00C80893" w:rsidRPr="008D0AB3">
          <w:pgSz w:w="11900" w:h="16840"/>
          <w:pgMar w:top="328" w:right="792" w:bottom="312" w:left="1086" w:header="720" w:footer="720" w:gutter="0"/>
          <w:cols w:space="720" w:equalWidth="0">
            <w:col w:w="10022" w:space="0"/>
          </w:cols>
          <w:docGrid w:linePitch="360"/>
        </w:sectPr>
      </w:pPr>
    </w:p>
    <w:p w:rsidR="00C80893" w:rsidRPr="008D0AB3" w:rsidRDefault="00C80893">
      <w:pPr>
        <w:autoSpaceDE w:val="0"/>
        <w:autoSpaceDN w:val="0"/>
        <w:spacing w:after="156" w:line="220" w:lineRule="exact"/>
        <w:rPr>
          <w:lang w:val="ru-RU"/>
        </w:rPr>
      </w:pPr>
    </w:p>
    <w:p w:rsidR="00C80893" w:rsidRPr="008D0AB3" w:rsidRDefault="00D66873">
      <w:pPr>
        <w:autoSpaceDE w:val="0"/>
        <w:autoSpaceDN w:val="0"/>
        <w:spacing w:after="0" w:line="230" w:lineRule="auto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владеть приёмами работы с примечаниями к тексту;</w:t>
      </w:r>
    </w:p>
    <w:p w:rsidR="00C80893" w:rsidRPr="008D0AB3" w:rsidRDefault="00D66873">
      <w:pPr>
        <w:autoSpaceDE w:val="0"/>
        <w:autoSpaceDN w:val="0"/>
        <w:spacing w:before="238" w:after="0" w:line="262" w:lineRule="auto"/>
        <w:ind w:right="144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владеть умениями информационной переработки прослушанного или прочитанного текста: пересказывать текст с изменением лица;</w:t>
      </w:r>
    </w:p>
    <w:p w:rsidR="00C80893" w:rsidRPr="008D0AB3" w:rsidRDefault="00D66873">
      <w:pPr>
        <w:autoSpaceDE w:val="0"/>
        <w:autoSpaceDN w:val="0"/>
        <w:spacing w:before="238" w:after="0" w:line="262" w:lineRule="auto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создавать тексты-повествования о посещении музеев, об участии в народных праздниках, об участии в мастер-классах, связанных с народными промыслами;</w:t>
      </w:r>
    </w:p>
    <w:p w:rsidR="00C80893" w:rsidRPr="008D0AB3" w:rsidRDefault="00D66873">
      <w:pPr>
        <w:autoSpaceDE w:val="0"/>
        <w:autoSpaceDN w:val="0"/>
        <w:spacing w:before="238" w:after="0" w:line="262" w:lineRule="auto"/>
        <w:ind w:right="288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создавать текст как результат собственного мини-исследования; оформлять сообщение в письменной форме и представлять его в устной форме;</w:t>
      </w:r>
    </w:p>
    <w:p w:rsidR="00C80893" w:rsidRPr="008D0AB3" w:rsidRDefault="00D66873">
      <w:pPr>
        <w:autoSpaceDE w:val="0"/>
        <w:autoSpaceDN w:val="0"/>
        <w:spacing w:before="240" w:after="0" w:line="262" w:lineRule="auto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оценивать устные и письменные речевые высказывания с точки зрения точного, уместного и выразительного словоупотребления;</w:t>
      </w:r>
    </w:p>
    <w:p w:rsidR="00C80893" w:rsidRPr="008D0AB3" w:rsidRDefault="00D66873">
      <w:pPr>
        <w:autoSpaceDE w:val="0"/>
        <w:autoSpaceDN w:val="0"/>
        <w:spacing w:before="240" w:after="0" w:line="262" w:lineRule="auto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редактировать предлагаемый письменный текст с целью исправления речевых ошибок или с целью более точной передачи смысла;</w:t>
      </w:r>
    </w:p>
    <w:p w:rsidR="00C80893" w:rsidRPr="008D0AB3" w:rsidRDefault="00D66873">
      <w:pPr>
        <w:autoSpaceDE w:val="0"/>
        <w:autoSpaceDN w:val="0"/>
        <w:spacing w:before="238" w:after="0" w:line="262" w:lineRule="auto"/>
        <w:ind w:right="288"/>
        <w:rPr>
          <w:lang w:val="ru-RU"/>
        </w:rPr>
      </w:pPr>
      <w:r w:rsidRPr="008D0AB3">
        <w:rPr>
          <w:rFonts w:ascii="Times New Roman" w:eastAsia="Times New Roman" w:hAnsi="Times New Roman"/>
          <w:color w:val="000000"/>
          <w:sz w:val="24"/>
          <w:lang w:val="ru-RU"/>
        </w:rPr>
        <w:t>—  редактировать собственные тексты с целью совершенствования их содержания и формы; сопоставлять первоначальный и отредактированный тексты.</w:t>
      </w:r>
    </w:p>
    <w:p w:rsidR="00C80893" w:rsidRPr="008D0AB3" w:rsidRDefault="00C80893">
      <w:pPr>
        <w:rPr>
          <w:lang w:val="ru-RU"/>
        </w:rPr>
        <w:sectPr w:rsidR="00C80893" w:rsidRPr="008D0AB3">
          <w:pgSz w:w="11900" w:h="16840"/>
          <w:pgMar w:top="376" w:right="890" w:bottom="1440" w:left="1086" w:header="720" w:footer="720" w:gutter="0"/>
          <w:cols w:space="720" w:equalWidth="0">
            <w:col w:w="9924" w:space="0"/>
          </w:cols>
          <w:docGrid w:linePitch="360"/>
        </w:sectPr>
      </w:pPr>
    </w:p>
    <w:p w:rsidR="00C80893" w:rsidRPr="008D0AB3" w:rsidRDefault="00C80893">
      <w:pPr>
        <w:autoSpaceDE w:val="0"/>
        <w:autoSpaceDN w:val="0"/>
        <w:spacing w:after="64" w:line="220" w:lineRule="exact"/>
        <w:rPr>
          <w:lang w:val="ru-RU"/>
        </w:rPr>
      </w:pPr>
    </w:p>
    <w:p w:rsidR="00C80893" w:rsidRPr="008D0AB3" w:rsidRDefault="00C80893" w:rsidP="008D0AB3">
      <w:pPr>
        <w:autoSpaceDE w:val="0"/>
        <w:autoSpaceDN w:val="0"/>
        <w:spacing w:after="0" w:line="408" w:lineRule="auto"/>
        <w:ind w:right="432"/>
        <w:rPr>
          <w:lang w:val="ru-RU"/>
        </w:rPr>
        <w:sectPr w:rsidR="00C80893" w:rsidRPr="008D0AB3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66873" w:rsidRPr="008D0AB3" w:rsidRDefault="00D66873">
      <w:pPr>
        <w:rPr>
          <w:lang w:val="ru-RU"/>
        </w:rPr>
      </w:pPr>
    </w:p>
    <w:sectPr w:rsidR="00D66873" w:rsidRPr="008D0AB3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8D0AB3"/>
    <w:rsid w:val="00A07A1E"/>
    <w:rsid w:val="00AA1D8D"/>
    <w:rsid w:val="00B47730"/>
    <w:rsid w:val="00C80893"/>
    <w:rsid w:val="00CB0664"/>
    <w:rsid w:val="00D6687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FFED15"/>
  <w14:defaultImageDpi w14:val="300"/>
  <w15:docId w15:val="{E76E32B7-8CB0-44F4-96B7-800EE85C4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942624C-441C-4BE5-8FB5-20EE1DE7C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5945</Words>
  <Characters>33888</Characters>
  <Application>Microsoft Office Word</Application>
  <DocSecurity>0</DocSecurity>
  <Lines>282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39754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СОШ 47</cp:lastModifiedBy>
  <cp:revision>3</cp:revision>
  <dcterms:created xsi:type="dcterms:W3CDTF">2013-12-23T23:15:00Z</dcterms:created>
  <dcterms:modified xsi:type="dcterms:W3CDTF">2023-08-31T09:21:00Z</dcterms:modified>
  <cp:category/>
</cp:coreProperties>
</file>